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8B6" w:rsidRPr="00F278B6" w:rsidRDefault="00F278B6" w:rsidP="00F278B6">
      <w:pPr>
        <w:widowControl w:val="0"/>
        <w:spacing w:after="0" w:line="274" w:lineRule="exact"/>
        <w:ind w:right="20"/>
        <w:jc w:val="center"/>
        <w:rPr>
          <w:rFonts w:ascii="Times New Roman" w:hAnsi="Times New Roman"/>
          <w:sz w:val="24"/>
          <w:szCs w:val="24"/>
        </w:rPr>
      </w:pPr>
      <w:r w:rsidRPr="00F278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Муниципальное бюджетное общеобразовательное учреждение </w:t>
      </w:r>
      <w:r w:rsidRPr="00F278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br/>
      </w:r>
      <w:proofErr w:type="spellStart"/>
      <w:r w:rsidRPr="00F278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Родниковская</w:t>
      </w:r>
      <w:proofErr w:type="spellEnd"/>
      <w:r w:rsidRPr="00F278B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средняя общеобразовательная школа (дошкольная группа)</w:t>
      </w:r>
    </w:p>
    <w:p w:rsidR="00F278B6" w:rsidRPr="00F278B6" w:rsidRDefault="00F278B6" w:rsidP="00F278B6">
      <w:pPr>
        <w:widowControl w:val="0"/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F278B6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3639185" distR="301625" simplePos="0" relativeHeight="251660288" behindDoc="1" locked="0" layoutInCell="1" allowOverlap="1" wp14:anchorId="72A959A0" wp14:editId="65E038C6">
                <wp:simplePos x="0" y="0"/>
                <wp:positionH relativeFrom="margin">
                  <wp:posOffset>4057650</wp:posOffset>
                </wp:positionH>
                <wp:positionV relativeFrom="paragraph">
                  <wp:posOffset>464820</wp:posOffset>
                </wp:positionV>
                <wp:extent cx="2599690" cy="942340"/>
                <wp:effectExtent l="0" t="0" r="10160" b="10160"/>
                <wp:wrapTopAndBottom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9690" cy="942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78B6" w:rsidRDefault="00F278B6" w:rsidP="00F278B6">
                            <w:pPr>
                              <w:pStyle w:val="21"/>
                              <w:shd w:val="clear" w:color="auto" w:fill="auto"/>
                              <w:spacing w:line="254" w:lineRule="exact"/>
                              <w:jc w:val="both"/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>УТВЕРЖДАЮ:</w:t>
                            </w:r>
                          </w:p>
                          <w:p w:rsidR="00F278B6" w:rsidRDefault="00F278B6" w:rsidP="00F278B6">
                            <w:pPr>
                              <w:pStyle w:val="21"/>
                              <w:shd w:val="clear" w:color="auto" w:fill="auto"/>
                              <w:spacing w:line="254" w:lineRule="exact"/>
                              <w:jc w:val="left"/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 xml:space="preserve">Директор МБОУ </w:t>
                            </w:r>
                            <w:proofErr w:type="spellStart"/>
                            <w:r>
                              <w:rPr>
                                <w:rStyle w:val="2Exact"/>
                                <w:color w:val="000000"/>
                              </w:rPr>
                              <w:t>Родниковской</w:t>
                            </w:r>
                            <w:proofErr w:type="spellEnd"/>
                            <w:r>
                              <w:rPr>
                                <w:rStyle w:val="2Exact"/>
                                <w:color w:val="000000"/>
                              </w:rPr>
                              <w:t xml:space="preserve"> СОШ</w:t>
                            </w:r>
                          </w:p>
                          <w:p w:rsidR="00F278B6" w:rsidRDefault="00F278B6" w:rsidP="00F278B6">
                            <w:pPr>
                              <w:pStyle w:val="21"/>
                              <w:shd w:val="clear" w:color="auto" w:fill="auto"/>
                              <w:tabs>
                                <w:tab w:val="left" w:leader="underscore" w:pos="1109"/>
                              </w:tabs>
                              <w:spacing w:after="192" w:line="254" w:lineRule="exact"/>
                              <w:jc w:val="both"/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Style w:val="2Exact"/>
                                <w:color w:val="000000"/>
                              </w:rPr>
                              <w:t>Л.Н.Плотникова</w:t>
                            </w:r>
                            <w:proofErr w:type="spellEnd"/>
                          </w:p>
                          <w:p w:rsidR="00F278B6" w:rsidRDefault="00F278B6" w:rsidP="00F278B6">
                            <w:pPr>
                              <w:pStyle w:val="21"/>
                              <w:shd w:val="clear" w:color="auto" w:fill="auto"/>
                              <w:spacing w:line="240" w:lineRule="exact"/>
                              <w:jc w:val="both"/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 xml:space="preserve">Приказ №_______ от ____________ </w:t>
                            </w:r>
                            <w:proofErr w:type="gramStart"/>
                            <w:r>
                              <w:rPr>
                                <w:rStyle w:val="2Exact"/>
                                <w:color w:val="000000"/>
                              </w:rPr>
                              <w:t>г</w:t>
                            </w:r>
                            <w:proofErr w:type="gramEnd"/>
                            <w:r>
                              <w:rPr>
                                <w:rStyle w:val="2Exact"/>
                                <w:color w:val="00000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319.5pt;margin-top:36.6pt;width:204.7pt;height:74.2pt;z-index:-251656192;visibility:visible;mso-wrap-style:square;mso-width-percent:0;mso-height-percent:0;mso-wrap-distance-left:286.55pt;mso-wrap-distance-top:0;mso-wrap-distance-right:23.7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" filled="f" stroked="f">
                <v:textbox inset="0,0,0,0">
                  <w:txbxContent>
                    <w:p w:rsidR="00F278B6" w:rsidRDefault="00F278B6" w:rsidP="00F278B6">
                      <w:pPr>
                        <w:pStyle w:val="21"/>
                        <w:shd w:val="clear" w:color="auto" w:fill="auto"/>
                        <w:spacing w:line="254" w:lineRule="exact"/>
                        <w:jc w:val="both"/>
                      </w:pPr>
                      <w:r>
                        <w:rPr>
                          <w:rStyle w:val="2Exact"/>
                          <w:color w:val="000000"/>
                        </w:rPr>
                        <w:t>УТВЕРЖДАЮ:</w:t>
                      </w:r>
                    </w:p>
                    <w:p w:rsidR="00F278B6" w:rsidRDefault="00F278B6" w:rsidP="00F278B6">
                      <w:pPr>
                        <w:pStyle w:val="21"/>
                        <w:shd w:val="clear" w:color="auto" w:fill="auto"/>
                        <w:spacing w:line="254" w:lineRule="exact"/>
                        <w:jc w:val="left"/>
                      </w:pPr>
                      <w:r>
                        <w:rPr>
                          <w:rStyle w:val="2Exact"/>
                          <w:color w:val="000000"/>
                        </w:rPr>
                        <w:t xml:space="preserve">Директор МБОУ </w:t>
                      </w:r>
                      <w:proofErr w:type="spellStart"/>
                      <w:r>
                        <w:rPr>
                          <w:rStyle w:val="2Exact"/>
                          <w:color w:val="000000"/>
                        </w:rPr>
                        <w:t>Родниковской</w:t>
                      </w:r>
                      <w:proofErr w:type="spellEnd"/>
                      <w:r>
                        <w:rPr>
                          <w:rStyle w:val="2Exact"/>
                          <w:color w:val="000000"/>
                        </w:rPr>
                        <w:t xml:space="preserve"> СОШ</w:t>
                      </w:r>
                    </w:p>
                    <w:p w:rsidR="00F278B6" w:rsidRDefault="00F278B6" w:rsidP="00F278B6">
                      <w:pPr>
                        <w:pStyle w:val="21"/>
                        <w:shd w:val="clear" w:color="auto" w:fill="auto"/>
                        <w:tabs>
                          <w:tab w:val="left" w:leader="underscore" w:pos="1109"/>
                        </w:tabs>
                        <w:spacing w:after="192" w:line="254" w:lineRule="exact"/>
                        <w:jc w:val="both"/>
                      </w:pPr>
                      <w:r>
                        <w:rPr>
                          <w:rStyle w:val="2Exact"/>
                          <w:color w:val="000000"/>
                        </w:rPr>
                        <w:tab/>
                      </w:r>
                      <w:proofErr w:type="spellStart"/>
                      <w:r>
                        <w:rPr>
                          <w:rStyle w:val="2Exact"/>
                          <w:color w:val="000000"/>
                        </w:rPr>
                        <w:t>Л.Н.Плотникова</w:t>
                      </w:r>
                      <w:proofErr w:type="spellEnd"/>
                    </w:p>
                    <w:p w:rsidR="00F278B6" w:rsidRDefault="00F278B6" w:rsidP="00F278B6">
                      <w:pPr>
                        <w:pStyle w:val="21"/>
                        <w:shd w:val="clear" w:color="auto" w:fill="auto"/>
                        <w:spacing w:line="240" w:lineRule="exact"/>
                        <w:jc w:val="both"/>
                      </w:pPr>
                      <w:r>
                        <w:rPr>
                          <w:rStyle w:val="2Exact"/>
                          <w:color w:val="000000"/>
                        </w:rPr>
                        <w:t xml:space="preserve">Приказ №_______ от ____________ </w:t>
                      </w:r>
                      <w:proofErr w:type="gramStart"/>
                      <w:r>
                        <w:rPr>
                          <w:rStyle w:val="2Exact"/>
                          <w:color w:val="000000"/>
                        </w:rPr>
                        <w:t>г</w:t>
                      </w:r>
                      <w:proofErr w:type="gramEnd"/>
                      <w:r>
                        <w:rPr>
                          <w:rStyle w:val="2Exact"/>
                          <w:color w:val="000000"/>
                        </w:rPr>
                        <w:t>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F278B6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211455" distB="26035" distL="63500" distR="3852545" simplePos="0" relativeHeight="251659264" behindDoc="1" locked="0" layoutInCell="1" allowOverlap="1" wp14:anchorId="372A05CB" wp14:editId="622CFB16">
                <wp:simplePos x="0" y="0"/>
                <wp:positionH relativeFrom="margin">
                  <wp:posOffset>186055</wp:posOffset>
                </wp:positionH>
                <wp:positionV relativeFrom="paragraph">
                  <wp:posOffset>503555</wp:posOffset>
                </wp:positionV>
                <wp:extent cx="2628900" cy="695960"/>
                <wp:effectExtent l="0" t="0" r="0" b="8890"/>
                <wp:wrapTopAndBottom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695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78B6" w:rsidRDefault="00F278B6" w:rsidP="00F278B6">
                            <w:pPr>
                              <w:pStyle w:val="21"/>
                              <w:shd w:val="clear" w:color="auto" w:fill="auto"/>
                              <w:jc w:val="both"/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>ПРИНЯТО</w:t>
                            </w:r>
                          </w:p>
                          <w:p w:rsidR="00F278B6" w:rsidRDefault="00F278B6" w:rsidP="00F278B6">
                            <w:pPr>
                              <w:pStyle w:val="21"/>
                              <w:shd w:val="clear" w:color="auto" w:fill="auto"/>
                              <w:ind w:right="180"/>
                              <w:jc w:val="both"/>
                              <w:rPr>
                                <w:rStyle w:val="2Exact"/>
                                <w:color w:val="000000"/>
                              </w:rPr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>На Педагогическом Совете</w:t>
                            </w:r>
                          </w:p>
                          <w:p w:rsidR="00F278B6" w:rsidRDefault="00F278B6" w:rsidP="00F278B6">
                            <w:pPr>
                              <w:pStyle w:val="21"/>
                              <w:shd w:val="clear" w:color="auto" w:fill="auto"/>
                              <w:ind w:right="180"/>
                              <w:jc w:val="both"/>
                              <w:rPr>
                                <w:rStyle w:val="2Exact"/>
                                <w:color w:val="000000"/>
                              </w:rPr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 xml:space="preserve"> МБОУ </w:t>
                            </w:r>
                            <w:proofErr w:type="spellStart"/>
                            <w:r>
                              <w:rPr>
                                <w:rStyle w:val="2Exact"/>
                                <w:color w:val="000000"/>
                              </w:rPr>
                              <w:t>Родниковской</w:t>
                            </w:r>
                            <w:proofErr w:type="spellEnd"/>
                            <w:r>
                              <w:rPr>
                                <w:rStyle w:val="2Exact"/>
                                <w:color w:val="000000"/>
                              </w:rPr>
                              <w:t xml:space="preserve"> СОШ</w:t>
                            </w:r>
                          </w:p>
                          <w:p w:rsidR="00F278B6" w:rsidRDefault="00F278B6" w:rsidP="00F278B6">
                            <w:pPr>
                              <w:pStyle w:val="21"/>
                              <w:shd w:val="clear" w:color="auto" w:fill="auto"/>
                              <w:ind w:right="180"/>
                              <w:jc w:val="both"/>
                            </w:pPr>
                            <w:r>
                              <w:rPr>
                                <w:rStyle w:val="2Exact"/>
                                <w:color w:val="000000"/>
                              </w:rPr>
                              <w:t xml:space="preserve"> Протокол №____ от ____________</w:t>
                            </w:r>
                            <w:proofErr w:type="gramStart"/>
                            <w:r>
                              <w:rPr>
                                <w:rStyle w:val="2Exact"/>
                                <w:color w:val="000000"/>
                              </w:rPr>
                              <w:t>г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14.65pt;margin-top:39.65pt;width:207pt;height:54.8pt;z-index:-251657216;visibility:visible;mso-wrap-style:square;mso-width-percent:0;mso-height-percent:0;mso-wrap-distance-left:5pt;mso-wrap-distance-top:16.65pt;mso-wrap-distance-right:303.35pt;mso-wrap-distance-bottom:2.0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" filled="f" stroked="f">
                <v:textbox style="mso-fit-shape-to-text:t" inset="0,0,0,0">
                  <w:txbxContent>
                    <w:p w:rsidR="00F278B6" w:rsidRDefault="00F278B6" w:rsidP="00F278B6">
                      <w:pPr>
                        <w:pStyle w:val="21"/>
                        <w:shd w:val="clear" w:color="auto" w:fill="auto"/>
                        <w:jc w:val="both"/>
                      </w:pPr>
                      <w:r>
                        <w:rPr>
                          <w:rStyle w:val="2Exact"/>
                          <w:color w:val="000000"/>
                        </w:rPr>
                        <w:t>ПРИНЯТО</w:t>
                      </w:r>
                    </w:p>
                    <w:p w:rsidR="00F278B6" w:rsidRDefault="00F278B6" w:rsidP="00F278B6">
                      <w:pPr>
                        <w:pStyle w:val="21"/>
                        <w:shd w:val="clear" w:color="auto" w:fill="auto"/>
                        <w:ind w:right="180"/>
                        <w:jc w:val="both"/>
                        <w:rPr>
                          <w:rStyle w:val="2Exact"/>
                          <w:color w:val="000000"/>
                        </w:rPr>
                      </w:pPr>
                      <w:r>
                        <w:rPr>
                          <w:rStyle w:val="2Exact"/>
                          <w:color w:val="000000"/>
                        </w:rPr>
                        <w:t>На Педагогическом Совете</w:t>
                      </w:r>
                    </w:p>
                    <w:p w:rsidR="00F278B6" w:rsidRDefault="00F278B6" w:rsidP="00F278B6">
                      <w:pPr>
                        <w:pStyle w:val="21"/>
                        <w:shd w:val="clear" w:color="auto" w:fill="auto"/>
                        <w:ind w:right="180"/>
                        <w:jc w:val="both"/>
                        <w:rPr>
                          <w:rStyle w:val="2Exact"/>
                          <w:color w:val="000000"/>
                        </w:rPr>
                      </w:pPr>
                      <w:r>
                        <w:rPr>
                          <w:rStyle w:val="2Exact"/>
                          <w:color w:val="000000"/>
                        </w:rPr>
                        <w:t xml:space="preserve"> МБОУ </w:t>
                      </w:r>
                      <w:proofErr w:type="spellStart"/>
                      <w:r>
                        <w:rPr>
                          <w:rStyle w:val="2Exact"/>
                          <w:color w:val="000000"/>
                        </w:rPr>
                        <w:t>Родниковской</w:t>
                      </w:r>
                      <w:proofErr w:type="spellEnd"/>
                      <w:r>
                        <w:rPr>
                          <w:rStyle w:val="2Exact"/>
                          <w:color w:val="000000"/>
                        </w:rPr>
                        <w:t xml:space="preserve"> СОШ</w:t>
                      </w:r>
                    </w:p>
                    <w:p w:rsidR="00F278B6" w:rsidRDefault="00F278B6" w:rsidP="00F278B6">
                      <w:pPr>
                        <w:pStyle w:val="21"/>
                        <w:shd w:val="clear" w:color="auto" w:fill="auto"/>
                        <w:ind w:right="180"/>
                        <w:jc w:val="both"/>
                      </w:pPr>
                      <w:r>
                        <w:rPr>
                          <w:rStyle w:val="2Exact"/>
                          <w:color w:val="000000"/>
                        </w:rPr>
                        <w:t xml:space="preserve"> Протокол №____ от ____________</w:t>
                      </w:r>
                      <w:proofErr w:type="gramStart"/>
                      <w:r>
                        <w:rPr>
                          <w:rStyle w:val="2Exact"/>
                          <w:color w:val="000000"/>
                        </w:rPr>
                        <w:t>г</w:t>
                      </w:r>
                      <w:proofErr w:type="gramEnd"/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EB7733" w:rsidRPr="00EB7733" w:rsidRDefault="00EB7733" w:rsidP="00EB7733">
      <w:pPr>
        <w:widowControl w:val="0"/>
        <w:spacing w:after="0" w:line="317" w:lineRule="exact"/>
        <w:ind w:right="40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F21A23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  <w:t>Положение</w:t>
      </w:r>
    </w:p>
    <w:p w:rsidR="00EB7733" w:rsidRPr="00EB7733" w:rsidRDefault="00EB7733" w:rsidP="00EB7733">
      <w:pPr>
        <w:widowControl w:val="0"/>
        <w:spacing w:after="122" w:line="317" w:lineRule="exact"/>
        <w:ind w:right="40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F21A2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 порядке учёта мнения родителей (законных представителей) воспитанников при принятии</w:t>
      </w:r>
      <w:r w:rsidRPr="00F21A2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br/>
        <w:t>локальных нормативных актов, затрагивающих права и законные интересы воспитанн</w:t>
      </w:r>
      <w:r w:rsidR="00016701" w:rsidRPr="00F21A2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иков</w:t>
      </w:r>
      <w:r w:rsidR="00016701" w:rsidRPr="00F21A2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br/>
        <w:t>Муниципального бюджетного обще</w:t>
      </w:r>
      <w:r w:rsidRPr="00F21A2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образовательного учреждения </w:t>
      </w:r>
      <w:proofErr w:type="spellStart"/>
      <w:r w:rsidR="00016701" w:rsidRPr="00F21A2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Родниковской</w:t>
      </w:r>
      <w:proofErr w:type="spellEnd"/>
      <w:r w:rsidR="00016701" w:rsidRPr="00F21A2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средней общеобразовательной школы (дошкольной группы) Алексеевского</w:t>
      </w:r>
      <w:r w:rsidRPr="00F21A2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br/>
        <w:t>муниципального района Республики Татарстан»</w:t>
      </w:r>
    </w:p>
    <w:p w:rsidR="00EB7733" w:rsidRPr="00EB7733" w:rsidRDefault="00EB7733" w:rsidP="00016701">
      <w:pPr>
        <w:keepNext/>
        <w:keepLines/>
        <w:widowControl w:val="0"/>
        <w:numPr>
          <w:ilvl w:val="0"/>
          <w:numId w:val="5"/>
        </w:numPr>
        <w:tabs>
          <w:tab w:val="left" w:pos="832"/>
        </w:tabs>
        <w:spacing w:after="28" w:line="240" w:lineRule="exact"/>
        <w:jc w:val="center"/>
        <w:outlineLvl w:val="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bookmarkStart w:id="1" w:name="bookmark0"/>
      <w:r w:rsidRPr="00EB7733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Общие положения.</w:t>
      </w:r>
      <w:bookmarkEnd w:id="1"/>
    </w:p>
    <w:p w:rsidR="00EB7733" w:rsidRPr="00EB7733" w:rsidRDefault="00EB7733" w:rsidP="00EB7733">
      <w:pPr>
        <w:widowControl w:val="0"/>
        <w:numPr>
          <w:ilvl w:val="1"/>
          <w:numId w:val="5"/>
        </w:numPr>
        <w:tabs>
          <w:tab w:val="left" w:pos="544"/>
        </w:tabs>
        <w:spacing w:after="0" w:line="274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Настоящее положение о порядке учёта мнения родителей (законных представителей) воспитанников при принятии локальных актов, затрагивающих права воспитанников (далее — Порядок) регулирует процесс рассмотрения и согласования локальных нормативных актов, затрагивающих права и законные интересы воспитанников </w:t>
      </w:r>
      <w:r w:rsidR="0001670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дошкольной группы МБОУ </w:t>
      </w:r>
      <w:proofErr w:type="spellStart"/>
      <w:r w:rsidR="0001670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Родниковской</w:t>
      </w:r>
      <w:proofErr w:type="spellEnd"/>
      <w:r w:rsidR="0001670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СОШ (далее - МБ</w:t>
      </w: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ОУ) Советом родителей (законных представителей).</w:t>
      </w:r>
    </w:p>
    <w:p w:rsidR="00EB7733" w:rsidRPr="00EB7733" w:rsidRDefault="00EB7733" w:rsidP="00EB7733">
      <w:pPr>
        <w:widowControl w:val="0"/>
        <w:numPr>
          <w:ilvl w:val="1"/>
          <w:numId w:val="5"/>
        </w:numPr>
        <w:tabs>
          <w:tab w:val="left" w:pos="548"/>
        </w:tabs>
        <w:spacing w:after="0" w:line="245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Положение разработано с целью обеспечения и </w:t>
      </w:r>
      <w:proofErr w:type="gramStart"/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защиты</w:t>
      </w:r>
      <w:proofErr w:type="gramEnd"/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конституционных прав граждан Российской Федерации на образование.</w:t>
      </w:r>
    </w:p>
    <w:p w:rsidR="00EB7733" w:rsidRPr="00EB7733" w:rsidRDefault="00EB7733" w:rsidP="00EB7733">
      <w:pPr>
        <w:widowControl w:val="0"/>
        <w:numPr>
          <w:ilvl w:val="1"/>
          <w:numId w:val="5"/>
        </w:numPr>
        <w:tabs>
          <w:tab w:val="left" w:pos="515"/>
        </w:tabs>
        <w:spacing w:after="0" w:line="264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Локальные нормативные акты, затрагивающие интересы </w:t>
      </w:r>
      <w:proofErr w:type="gramStart"/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, принимаемые в</w:t>
      </w:r>
    </w:p>
    <w:p w:rsidR="00EB7733" w:rsidRPr="00EB7733" w:rsidRDefault="00016701" w:rsidP="00EB7733">
      <w:pPr>
        <w:widowControl w:val="0"/>
        <w:tabs>
          <w:tab w:val="left" w:pos="7795"/>
        </w:tabs>
        <w:spacing w:after="0" w:line="264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МБ</w:t>
      </w:r>
      <w:r w:rsidR="00EB7733"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ОУ, не должны нарушать права обучающихся, установленные законодательством Российской Федерации, независимо от пола, расы, национальности, языка, происхождения, имущественного, социального и должностного положения, места жительства, отношения к религии, убеждений, принадлежности к общественным объединениям, а также других обстоятельств.</w:t>
      </w:r>
      <w:r w:rsidR="00EB7733"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  <w:t>’</w:t>
      </w:r>
      <w:proofErr w:type="gramEnd"/>
    </w:p>
    <w:p w:rsidR="00EB7733" w:rsidRPr="00016701" w:rsidRDefault="00016701" w:rsidP="00016701">
      <w:pPr>
        <w:widowControl w:val="0"/>
        <w:spacing w:after="0" w:line="269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1.4.</w:t>
      </w:r>
      <w:r w:rsidR="00EB7733" w:rsidRPr="0001670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Положение направлено на реализацию требований законодательства по образованию по привле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чению органов самоуправления МБ</w:t>
      </w:r>
      <w:r w:rsidR="00EB7733" w:rsidRPr="0001670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ОУ к локальной нормотворческой деятельности для обеспечения государственно-общест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венного характера управления МБ</w:t>
      </w:r>
      <w:r w:rsidR="00EB7733" w:rsidRPr="0001670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ОУ.</w:t>
      </w:r>
    </w:p>
    <w:p w:rsidR="00EB7733" w:rsidRPr="00EB7733" w:rsidRDefault="00016701" w:rsidP="00016701">
      <w:pPr>
        <w:widowControl w:val="0"/>
        <w:tabs>
          <w:tab w:val="left" w:pos="515"/>
        </w:tabs>
        <w:spacing w:after="0" w:line="269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1.5.</w:t>
      </w:r>
      <w:r w:rsidR="00EB7733"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Настоящее Положение разработано в соответствии </w:t>
      </w:r>
      <w:proofErr w:type="gramStart"/>
      <w:r w:rsidR="00EB7733"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="00EB7733"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:</w:t>
      </w:r>
    </w:p>
    <w:p w:rsidR="00EB7733" w:rsidRPr="00EB7733" w:rsidRDefault="00016701" w:rsidP="00EB7733">
      <w:pPr>
        <w:widowControl w:val="0"/>
        <w:spacing w:after="45" w:line="221" w:lineRule="exact"/>
        <w:ind w:firstLine="7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EB7733"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Конвенцией о правах ребенка, принятой резолюцией Генеральной Ассамбл</w:t>
      </w:r>
      <w:proofErr w:type="gramStart"/>
      <w:r w:rsidR="00EB7733"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еи ОО</w:t>
      </w:r>
      <w:proofErr w:type="gramEnd"/>
      <w:r w:rsidR="00EB7733"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Н от 20 ноября 1989 года;</w:t>
      </w:r>
    </w:p>
    <w:p w:rsidR="00EB7733" w:rsidRPr="00EB7733" w:rsidRDefault="00EB7733" w:rsidP="00EB7733">
      <w:pPr>
        <w:widowControl w:val="0"/>
        <w:numPr>
          <w:ilvl w:val="0"/>
          <w:numId w:val="6"/>
        </w:numPr>
        <w:tabs>
          <w:tab w:val="left" w:pos="768"/>
        </w:tabs>
        <w:spacing w:after="62" w:line="240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Конституцией Российской Федерации;</w:t>
      </w:r>
    </w:p>
    <w:p w:rsidR="00EB7733" w:rsidRPr="00EB7733" w:rsidRDefault="00EB7733" w:rsidP="00EB7733">
      <w:pPr>
        <w:widowControl w:val="0"/>
        <w:spacing w:after="0" w:line="226" w:lineRule="exact"/>
        <w:ind w:firstLine="76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Федеральным законом от 29.12.2012 г. № 273 - ФЗ «Об образовании в Российской Федерации» (части 3, 4 ст. 30);</w:t>
      </w:r>
    </w:p>
    <w:p w:rsidR="00EB7733" w:rsidRPr="00EB7733" w:rsidRDefault="00016701" w:rsidP="00EB7733">
      <w:pPr>
        <w:widowControl w:val="0"/>
        <w:numPr>
          <w:ilvl w:val="0"/>
          <w:numId w:val="6"/>
        </w:numPr>
        <w:tabs>
          <w:tab w:val="left" w:pos="332"/>
        </w:tabs>
        <w:spacing w:after="0" w:line="240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Уставом МБ</w:t>
      </w:r>
      <w:r w:rsidR="00EB7733"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ОУ </w:t>
      </w:r>
      <w:proofErr w:type="spellStart"/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Родниковской</w:t>
      </w:r>
      <w:proofErr w:type="spellEnd"/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СОШ</w:t>
      </w:r>
    </w:p>
    <w:p w:rsidR="00EB7733" w:rsidRPr="00EB7733" w:rsidRDefault="00EB7733" w:rsidP="00EB7733">
      <w:pPr>
        <w:widowControl w:val="0"/>
        <w:numPr>
          <w:ilvl w:val="0"/>
          <w:numId w:val="1"/>
        </w:numPr>
        <w:tabs>
          <w:tab w:val="left" w:pos="558"/>
        </w:tabs>
        <w:spacing w:after="0" w:line="254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Изменения и дополнения в настоящее Положение вносятся советом родителей (законных п</w:t>
      </w:r>
      <w:r w:rsidR="0001670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редставителей) воспитанников МБ</w:t>
      </w: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ОУ, </w:t>
      </w:r>
      <w:r w:rsidR="0001670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директором МБ</w:t>
      </w: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ОУ, педагогическим советом и принимаются на его заседании.</w:t>
      </w:r>
    </w:p>
    <w:p w:rsidR="00EB7733" w:rsidRPr="00EB7733" w:rsidRDefault="00EB7733" w:rsidP="00EB7733">
      <w:pPr>
        <w:widowControl w:val="0"/>
        <w:numPr>
          <w:ilvl w:val="0"/>
          <w:numId w:val="1"/>
        </w:numPr>
        <w:tabs>
          <w:tab w:val="left" w:pos="515"/>
        </w:tabs>
        <w:spacing w:after="0" w:line="240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Срок данного Положения не ограничен. Данное Положение действует до принятия нового.</w:t>
      </w:r>
      <w:r w:rsidRPr="00EB7733">
        <w:rPr>
          <w:rFonts w:ascii="Times New Roman" w:eastAsia="Arial Unicode MS" w:hAnsi="Times New Roman" w:cs="Times New Roman"/>
          <w:sz w:val="24"/>
          <w:szCs w:val="24"/>
          <w:lang w:eastAsia="ru-RU"/>
        </w:rPr>
        <w:br w:type="page"/>
      </w:r>
    </w:p>
    <w:p w:rsidR="00EB7733" w:rsidRPr="00EB7733" w:rsidRDefault="00EB7733" w:rsidP="00EB7733">
      <w:pPr>
        <w:keepNext/>
        <w:keepLines/>
        <w:widowControl w:val="0"/>
        <w:numPr>
          <w:ilvl w:val="0"/>
          <w:numId w:val="5"/>
        </w:numPr>
        <w:tabs>
          <w:tab w:val="left" w:pos="1238"/>
        </w:tabs>
        <w:spacing w:after="229" w:line="240" w:lineRule="exact"/>
        <w:jc w:val="both"/>
        <w:outlineLvl w:val="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bookmarkStart w:id="2" w:name="bookmark1"/>
      <w:r w:rsidRPr="00EB7733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Основные понятия и термины, используемые в настоящем Положении</w:t>
      </w:r>
      <w:bookmarkEnd w:id="2"/>
    </w:p>
    <w:p w:rsidR="00EB7733" w:rsidRPr="00EB7733" w:rsidRDefault="00EB7733" w:rsidP="00EB7733">
      <w:pPr>
        <w:widowControl w:val="0"/>
        <w:spacing w:after="0" w:line="269" w:lineRule="exac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Локальный нормативный акт —</w:t>
      </w: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нормативное предписание, принятое на уровне образовательного учреждения и регулирующее его внутреннюю деятельность.</w:t>
      </w:r>
    </w:p>
    <w:p w:rsidR="00EB7733" w:rsidRPr="00EB7733" w:rsidRDefault="00EB7733" w:rsidP="00EB7733">
      <w:pPr>
        <w:widowControl w:val="0"/>
        <w:spacing w:after="0" w:line="269" w:lineRule="exac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Обучающийся</w:t>
      </w: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(учащийся) - физическое лицо, осваивающее образовательную программу. </w:t>
      </w:r>
      <w:r w:rsidRPr="00EB7733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Педагогический работник</w:t>
      </w: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- физическое лицо, которое состоит в трудовых, служебных отношениях с организацией, осуществляющей образовательную деятельность, и выполняет обязанности по обучению, воспитанию обучающихся и (или) организации образовательной деятельности.</w:t>
      </w:r>
    </w:p>
    <w:p w:rsidR="00EB7733" w:rsidRPr="00EB7733" w:rsidRDefault="00EB7733" w:rsidP="00EB7733">
      <w:pPr>
        <w:widowControl w:val="0"/>
        <w:spacing w:after="0" w:line="274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proofErr w:type="gramStart"/>
      <w:r w:rsidRPr="00EB7733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Участники образовательных отношений -</w:t>
      </w: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обучающиеся, родители (законные представители) несовершеннолетних обучающихся, педагогические работники, организации, осуществляющие образовательную деятельность.</w:t>
      </w:r>
      <w:proofErr w:type="gramEnd"/>
    </w:p>
    <w:p w:rsidR="00EB7733" w:rsidRPr="00EB7733" w:rsidRDefault="00EB7733" w:rsidP="00EB7733">
      <w:pPr>
        <w:widowControl w:val="0"/>
        <w:spacing w:after="0" w:line="274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proofErr w:type="gramStart"/>
      <w:r w:rsidRPr="00EB7733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Отношения в сфере образования</w:t>
      </w: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- совокупность общественных отношений по реализации права граждан на образование, целью которых является освоение обучающимися содержания образовательных программ (образовательные отношения), и общественных отношений, которые связаны с образовательными отношениями и целью которых является создание условий для реализации прав граждан на образование;</w:t>
      </w:r>
      <w:proofErr w:type="gramEnd"/>
    </w:p>
    <w:p w:rsidR="00EB7733" w:rsidRPr="00EB7733" w:rsidRDefault="00EB7733" w:rsidP="00EB7733">
      <w:pPr>
        <w:widowControl w:val="0"/>
        <w:tabs>
          <w:tab w:val="left" w:pos="1512"/>
          <w:tab w:val="left" w:pos="5222"/>
        </w:tabs>
        <w:spacing w:after="0" w:line="274" w:lineRule="exact"/>
        <w:jc w:val="both"/>
        <w:rPr>
          <w:rFonts w:ascii="Times New Roman" w:eastAsia="Arial Unicode MS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Конфликт</w:t>
      </w:r>
      <w:r w:rsidRPr="00EB7733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ab/>
        <w:t>интересов педагогического</w:t>
      </w:r>
      <w:r w:rsidRPr="00EB7733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ab/>
        <w:t>работника -</w:t>
      </w: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ситуация, при которой</w:t>
      </w:r>
    </w:p>
    <w:p w:rsidR="00EB7733" w:rsidRPr="00EB7733" w:rsidRDefault="00EB7733" w:rsidP="00EB7733">
      <w:pPr>
        <w:widowControl w:val="0"/>
        <w:spacing w:after="327" w:line="274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у педагогического работника при осуществлении им профессиональной деятельности возникает личная заинтересованность в получении материальной </w:t>
      </w:r>
      <w:proofErr w:type="gramStart"/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выгоды</w:t>
      </w:r>
      <w:proofErr w:type="gramEnd"/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или иного преимущества и </w:t>
      </w:r>
      <w:proofErr w:type="gramStart"/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которая</w:t>
      </w:r>
      <w:proofErr w:type="gramEnd"/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влияет или может повлиять на надлежащее исполнение педагогическим работником профессиональных обязанностей вследствие противоречия между его личной заинтересованностью и интересами обучающегося, родителей (законных представителей) несовершеннолетних обучающихся.</w:t>
      </w:r>
    </w:p>
    <w:p w:rsidR="00EB7733" w:rsidRPr="00EB7733" w:rsidRDefault="00EB7733" w:rsidP="00EB7733">
      <w:pPr>
        <w:keepNext/>
        <w:keepLines/>
        <w:widowControl w:val="0"/>
        <w:numPr>
          <w:ilvl w:val="0"/>
          <w:numId w:val="5"/>
        </w:numPr>
        <w:tabs>
          <w:tab w:val="left" w:pos="1243"/>
        </w:tabs>
        <w:spacing w:after="230" w:line="240" w:lineRule="exact"/>
        <w:jc w:val="both"/>
        <w:outlineLvl w:val="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bookmarkStart w:id="3" w:name="bookmark2"/>
      <w:r w:rsidRPr="00EB7733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Рассмотрение и согласование проектов локальных нормативных актов</w:t>
      </w:r>
      <w:bookmarkEnd w:id="3"/>
    </w:p>
    <w:p w:rsidR="00EB7733" w:rsidRPr="00EB7733" w:rsidRDefault="00016701" w:rsidP="00EB7733">
      <w:pPr>
        <w:widowControl w:val="0"/>
        <w:numPr>
          <w:ilvl w:val="1"/>
          <w:numId w:val="5"/>
        </w:numPr>
        <w:tabs>
          <w:tab w:val="left" w:pos="476"/>
        </w:tabs>
        <w:spacing w:after="0" w:line="274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МБ</w:t>
      </w:r>
      <w:r w:rsidR="00EB7733"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ОУ принимает локальные нормативные акты, содержащие нормы, регулирующие отношения в сфере образования, в пределах своей компетенции в соответствии с законодательством Российской Федерации в порядке, установленном его уставом.</w:t>
      </w:r>
    </w:p>
    <w:p w:rsidR="00EB7733" w:rsidRPr="00EB7733" w:rsidRDefault="00016701" w:rsidP="00EB7733">
      <w:pPr>
        <w:widowControl w:val="0"/>
        <w:numPr>
          <w:ilvl w:val="1"/>
          <w:numId w:val="5"/>
        </w:numPr>
        <w:tabs>
          <w:tab w:val="left" w:pos="486"/>
        </w:tabs>
        <w:spacing w:after="0" w:line="274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МБ</w:t>
      </w:r>
      <w:r w:rsidR="00EB7733"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ОУ разрабатывает локальные нормативные акты по основным вопросам организации и осуществления образовательной деятельности, в том числе регламентирующие правила приема обучающихся, режим занятий обучающихся, формы, периодичность и порядок текущего контроля успеваемости и промежуточной аттестации обучающихся, порядок и основания перевода, отчисления и восстановления обучающихся, порядок оформления возникновения, приостановления и прекращения отношений между образовательным учреждением и обучающимися и (или) родителями (законными представителями) несовершеннолетних</w:t>
      </w:r>
      <w:proofErr w:type="gramEnd"/>
      <w:r w:rsidR="00EB7733"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обучающихся и др.</w:t>
      </w:r>
    </w:p>
    <w:p w:rsidR="00EB7733" w:rsidRPr="00EB7733" w:rsidRDefault="00EB7733" w:rsidP="00EB7733">
      <w:pPr>
        <w:widowControl w:val="0"/>
        <w:numPr>
          <w:ilvl w:val="1"/>
          <w:numId w:val="5"/>
        </w:numPr>
        <w:tabs>
          <w:tab w:val="left" w:pos="538"/>
        </w:tabs>
        <w:spacing w:after="0" w:line="269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proofErr w:type="gramStart"/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Нормы локальных нормативных актов, ухудшающие положение обучающихся по сравнению с установленным законодательством об образовании, либо принятые с нарушением установленного законодательством порядка, не п</w:t>
      </w:r>
      <w:r w:rsidR="00016701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рименяются и подлежат отмене МБ</w:t>
      </w: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ОУ.</w:t>
      </w:r>
      <w:proofErr w:type="gramEnd"/>
    </w:p>
    <w:p w:rsidR="00EB7733" w:rsidRPr="00EB7733" w:rsidRDefault="00EB7733" w:rsidP="00EB7733">
      <w:pPr>
        <w:widowControl w:val="0"/>
        <w:numPr>
          <w:ilvl w:val="1"/>
          <w:numId w:val="5"/>
        </w:numPr>
        <w:tabs>
          <w:tab w:val="left" w:pos="486"/>
        </w:tabs>
        <w:spacing w:after="0" w:line="269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Проекты локальных нормативных актов, затрагивающие законные интересы обучающихся или родителей (законных представителей) несовершеннолетних обучающихся разрабатываются по следующим направлениям:</w:t>
      </w:r>
    </w:p>
    <w:p w:rsidR="00EB7733" w:rsidRPr="00EB7733" w:rsidRDefault="00EB7733" w:rsidP="00EB7733">
      <w:pPr>
        <w:widowControl w:val="0"/>
        <w:numPr>
          <w:ilvl w:val="0"/>
          <w:numId w:val="6"/>
        </w:numPr>
        <w:tabs>
          <w:tab w:val="left" w:pos="428"/>
        </w:tabs>
        <w:spacing w:after="0" w:line="293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разработка и принятие правил внутреннего распорядка обучающихся;</w:t>
      </w:r>
    </w:p>
    <w:p w:rsidR="00EB7733" w:rsidRPr="00EB7733" w:rsidRDefault="00EB7733" w:rsidP="00EB7733">
      <w:pPr>
        <w:widowControl w:val="0"/>
        <w:numPr>
          <w:ilvl w:val="0"/>
          <w:numId w:val="6"/>
        </w:numPr>
        <w:tabs>
          <w:tab w:val="left" w:pos="428"/>
        </w:tabs>
        <w:spacing w:after="0" w:line="293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создание необходимых условий для охраны и укрепления здоровья;</w:t>
      </w:r>
    </w:p>
    <w:p w:rsidR="00EB7733" w:rsidRPr="00EB7733" w:rsidRDefault="00EB7733" w:rsidP="00EB7733">
      <w:pPr>
        <w:widowControl w:val="0"/>
        <w:numPr>
          <w:ilvl w:val="0"/>
          <w:numId w:val="6"/>
        </w:numPr>
        <w:tabs>
          <w:tab w:val="left" w:pos="430"/>
        </w:tabs>
        <w:spacing w:after="0" w:line="293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организация воспитательной деятельности </w:t>
      </w:r>
      <w:proofErr w:type="gramStart"/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;</w:t>
      </w:r>
    </w:p>
    <w:p w:rsidR="00EB7733" w:rsidRPr="00EB7733" w:rsidRDefault="00EB7733" w:rsidP="00EB7733">
      <w:pPr>
        <w:widowControl w:val="0"/>
        <w:numPr>
          <w:ilvl w:val="0"/>
          <w:numId w:val="6"/>
        </w:numPr>
        <w:tabs>
          <w:tab w:val="left" w:pos="430"/>
        </w:tabs>
        <w:spacing w:after="0" w:line="259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разработка дополнительных общеобразовательных программ, рабочих программ по определенным предметам;</w:t>
      </w:r>
    </w:p>
    <w:p w:rsidR="00EB7733" w:rsidRPr="00EB7733" w:rsidRDefault="00EB7733" w:rsidP="00EB7733">
      <w:pPr>
        <w:widowControl w:val="0"/>
        <w:numPr>
          <w:ilvl w:val="0"/>
          <w:numId w:val="6"/>
        </w:numPr>
        <w:tabs>
          <w:tab w:val="left" w:pos="430"/>
        </w:tabs>
        <w:spacing w:after="0" w:line="254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обеспечение реализации в полном объеме образовательных программ и планов образовательной деятельности;</w:t>
      </w:r>
    </w:p>
    <w:p w:rsidR="00EB7733" w:rsidRPr="00EB7733" w:rsidRDefault="00EB7733" w:rsidP="00EB7733">
      <w:pPr>
        <w:widowControl w:val="0"/>
        <w:numPr>
          <w:ilvl w:val="0"/>
          <w:numId w:val="6"/>
        </w:numPr>
        <w:tabs>
          <w:tab w:val="left" w:pos="434"/>
        </w:tabs>
        <w:spacing w:after="0" w:line="240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соответствие качества подготовки </w:t>
      </w:r>
      <w:proofErr w:type="gramStart"/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установленным требованиям;</w:t>
      </w:r>
    </w:p>
    <w:p w:rsidR="00EB7733" w:rsidRPr="00EB7733" w:rsidRDefault="00EB7733" w:rsidP="00EB7733">
      <w:pPr>
        <w:widowControl w:val="0"/>
        <w:numPr>
          <w:ilvl w:val="0"/>
          <w:numId w:val="6"/>
        </w:numPr>
        <w:tabs>
          <w:tab w:val="left" w:pos="434"/>
        </w:tabs>
        <w:spacing w:after="0" w:line="264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соответствие применяемых форм, средств, методов обучения и воспитания возрастным, психофизическим особенностям, склонностям, способностям, интересам и потребностям обучающихся;</w:t>
      </w:r>
    </w:p>
    <w:p w:rsidR="00EB7733" w:rsidRPr="00EB7733" w:rsidRDefault="00016701" w:rsidP="00EB7733">
      <w:pPr>
        <w:widowControl w:val="0"/>
        <w:spacing w:after="0" w:line="264" w:lineRule="exact"/>
        <w:ind w:left="58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EB7733"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создание безопасных условий обучения, воспитания обучающихся, присмотра и ухода за </w:t>
      </w:r>
      <w:r w:rsidR="00EB7733"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lastRenderedPageBreak/>
        <w:t>обучающимися, их содержания в соответствии с установленными нормами, обеспечивающими жизнь и здоровье обучающихся;</w:t>
      </w:r>
      <w:proofErr w:type="gramEnd"/>
    </w:p>
    <w:p w:rsidR="00EB7733" w:rsidRPr="00EB7733" w:rsidRDefault="00EB7733" w:rsidP="00EB7733">
      <w:pPr>
        <w:widowControl w:val="0"/>
        <w:spacing w:after="0" w:line="245" w:lineRule="exact"/>
        <w:ind w:left="580" w:hanging="30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- соблюдение прав и свобод обучающихся, родителей (законных представителей) несовершеннолетних обучающихся и др.</w:t>
      </w:r>
    </w:p>
    <w:p w:rsidR="00EB7733" w:rsidRPr="00EB7733" w:rsidRDefault="00016701" w:rsidP="00EB7733">
      <w:pPr>
        <w:widowControl w:val="0"/>
        <w:spacing w:after="0" w:line="269" w:lineRule="exac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3.5.</w:t>
      </w:r>
      <w:r w:rsidR="00EB7733"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 целях учета мнения обучающихся, родител</w:t>
      </w:r>
      <w:r w:rsidR="00600DE7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ей (законных представителей) не</w:t>
      </w:r>
      <w:r w:rsidR="00EB7733"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совершеннолетних обучающ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ихся, по вопросам управления МБОУ и при принятии МБОУ </w:t>
      </w:r>
      <w:r w:rsidR="00EB7733"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локальных нормативных актов, затрагивающих их права и зак</w:t>
      </w:r>
      <w:r w:rsidR="00600DE7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онные интересы, директор </w:t>
      </w:r>
      <w:r w:rsidR="00EB7733"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образовательной организации (далее - руководитель) направляет проект локального нормативного акта, затрагивающего права обучающихся в Совет родителей с сопроводительным письмом (Приложение 1).</w:t>
      </w:r>
    </w:p>
    <w:p w:rsidR="00EB7733" w:rsidRPr="00EB7733" w:rsidRDefault="00600DE7" w:rsidP="00600DE7">
      <w:pPr>
        <w:widowControl w:val="0"/>
        <w:spacing w:after="0" w:line="274" w:lineRule="exac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3.6.</w:t>
      </w:r>
      <w:r w:rsidR="00EB7733"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Совет родителей не позднее пяти рабочих дней со дня получения проекта локального нормативного акта направляет руководителю мнение по проекту в письменной форме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(</w:t>
      </w:r>
      <w:r w:rsidR="00EB7733"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Приложение 2). В случае</w:t>
      </w:r>
      <w:proofErr w:type="gramStart"/>
      <w:r w:rsidR="00EB7733"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="00EB7733"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если мнение не поступило в указан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ный предыдущим пунктом срок, рук</w:t>
      </w:r>
      <w:r w:rsidR="00EB7733"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оводитель образовательной организации имеет право принять локальный нормативный</w:t>
      </w: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акт.</w:t>
      </w:r>
    </w:p>
    <w:p w:rsidR="00600DE7" w:rsidRDefault="00600DE7" w:rsidP="00600DE7">
      <w:pPr>
        <w:widowControl w:val="0"/>
        <w:tabs>
          <w:tab w:val="left" w:pos="480"/>
        </w:tabs>
        <w:spacing w:after="0" w:line="264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3.7.</w:t>
      </w:r>
      <w:r w:rsidR="00EB7733"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 случае, если мнение Совета родителя не содержит согласия с проектом локального нормативного акта либо содержит предложения по его совершенствованию, руководитель может согласиться с ним либо обязан в течение пяти рабочих дней после получения мнения провести дополнительные консультации с Советом родителей в целях достижения взаимоприемлемого решения.</w:t>
      </w:r>
    </w:p>
    <w:p w:rsidR="00EB7733" w:rsidRPr="00EB7733" w:rsidRDefault="00600DE7" w:rsidP="00600DE7">
      <w:pPr>
        <w:widowControl w:val="0"/>
        <w:tabs>
          <w:tab w:val="left" w:pos="480"/>
        </w:tabs>
        <w:spacing w:after="0" w:line="264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>3.8.</w:t>
      </w:r>
      <w:r w:rsidR="00EB7733"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Согласованные Советом родителей проекты локальных норм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ативных актов утверждаются в МБ</w:t>
      </w:r>
      <w:r w:rsidR="00EB7733"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ОУ в установленном в его Уставе порядке.</w:t>
      </w:r>
    </w:p>
    <w:p w:rsidR="00EB7733" w:rsidRPr="00600DE7" w:rsidRDefault="00EB7733" w:rsidP="00600DE7">
      <w:pPr>
        <w:pStyle w:val="a5"/>
        <w:keepNext/>
        <w:keepLines/>
        <w:widowControl w:val="0"/>
        <w:numPr>
          <w:ilvl w:val="0"/>
          <w:numId w:val="5"/>
        </w:numPr>
        <w:tabs>
          <w:tab w:val="left" w:pos="4023"/>
        </w:tabs>
        <w:spacing w:after="193" w:line="240" w:lineRule="exact"/>
        <w:jc w:val="both"/>
        <w:outlineLvl w:val="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bookmarkStart w:id="4" w:name="bookmark3"/>
      <w:r w:rsidRPr="00600DE7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Конфликт интересов</w:t>
      </w:r>
      <w:bookmarkEnd w:id="4"/>
    </w:p>
    <w:p w:rsidR="00EB7733" w:rsidRPr="00EB7733" w:rsidRDefault="00600DE7" w:rsidP="00600DE7">
      <w:pPr>
        <w:widowControl w:val="0"/>
        <w:tabs>
          <w:tab w:val="left" w:pos="255"/>
        </w:tabs>
        <w:spacing w:after="0" w:line="269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4.1.</w:t>
      </w:r>
      <w:r w:rsidR="00EB7733"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 случае возникновения конфликта интересов педагогического р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аботник</w:t>
      </w:r>
      <w:proofErr w:type="gramStart"/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а(</w:t>
      </w:r>
      <w:proofErr w:type="spellStart"/>
      <w:proofErr w:type="gramEnd"/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ов</w:t>
      </w:r>
      <w:proofErr w:type="spellEnd"/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) или руководства МБ</w:t>
      </w:r>
      <w:r w:rsidR="00EB7733"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ОУ, при несоблюдении или недобросовестном соблюдении законодательства в сфере образования и локальных норм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ативных актов, действующих в МБ</w:t>
      </w:r>
      <w:r w:rsidR="00EB7733"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ОУ, споры и конфликты урегулируются комиссией по урегулированию споров между участниками образовательных отношений. Деятельность данной комиссии регулируется отде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льным положением, принятым в МБ</w:t>
      </w:r>
      <w:r w:rsidR="00EB7733"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ОУ.</w:t>
      </w:r>
    </w:p>
    <w:p w:rsidR="00600DE7" w:rsidRDefault="00600DE7" w:rsidP="00600DE7">
      <w:pPr>
        <w:widowControl w:val="0"/>
        <w:spacing w:after="0" w:line="269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4.2.</w:t>
      </w:r>
      <w:r w:rsidR="00EB7733"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Комиссия по урегулированию споров между участниками образовательных отношений создается в целях урегулирования разногласий между участниками образовательных отношений по вопросам реализации права на образование, в том числе в случаях возникновения конфликта интересов педагогического работника, применения локальных нормативных актов, обжалования решений о применении </w:t>
      </w:r>
      <w:proofErr w:type="gramStart"/>
      <w:r w:rsidR="00EB7733"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="00EB7733"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обучающимся дисциплинарных взысканий.</w:t>
      </w:r>
    </w:p>
    <w:p w:rsidR="00EB7733" w:rsidRPr="00EB7733" w:rsidRDefault="00600DE7" w:rsidP="00600DE7">
      <w:pPr>
        <w:widowControl w:val="0"/>
        <w:spacing w:after="0" w:line="269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>4.3.</w:t>
      </w:r>
      <w:r w:rsidR="00EB7733"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Решение комиссии по урегулированию споров между участниками образовательных отношений является обязательным для всех участников образовательных отношений </w:t>
      </w:r>
      <w:proofErr w:type="gramStart"/>
      <w:r w:rsidR="00EB7733"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p w:rsidR="00600DE7" w:rsidRDefault="00600DE7" w:rsidP="00600DE7">
      <w:pPr>
        <w:widowControl w:val="0"/>
        <w:tabs>
          <w:tab w:val="left" w:pos="241"/>
        </w:tabs>
        <w:spacing w:after="0" w:line="264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</w:t>
      </w:r>
      <w:r w:rsidR="00EB7733"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чреждении</w:t>
      </w:r>
      <w:proofErr w:type="gramEnd"/>
      <w:r w:rsidR="00EB7733"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и подлежит исполнению в сроки, предусмотренные указанным решением. Решение комиссии по урегулированию споров между участниками образовательных отношений может быть обжаловано в установленном законодательством Российской Федерации порядке.</w:t>
      </w:r>
    </w:p>
    <w:p w:rsidR="00EB7733" w:rsidRPr="00EB7733" w:rsidRDefault="00600DE7" w:rsidP="00600DE7">
      <w:pPr>
        <w:widowControl w:val="0"/>
        <w:tabs>
          <w:tab w:val="left" w:pos="241"/>
        </w:tabs>
        <w:spacing w:after="0" w:line="264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>4.4.</w:t>
      </w:r>
      <w:r w:rsidR="00EB7733"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Совет родителей принимает участие в согласовании локального нормативного акта, регулирующего порядок создания, организации работы комиссии по урегулированию споров между участниками образовательных отношений и принятию ею решений.</w:t>
      </w:r>
    </w:p>
    <w:p w:rsidR="00EB7733" w:rsidRPr="00EB7733" w:rsidRDefault="00EB7733" w:rsidP="00EB7733">
      <w:pPr>
        <w:keepNext/>
        <w:keepLines/>
        <w:widowControl w:val="0"/>
        <w:numPr>
          <w:ilvl w:val="0"/>
          <w:numId w:val="5"/>
        </w:numPr>
        <w:tabs>
          <w:tab w:val="left" w:pos="583"/>
        </w:tabs>
        <w:spacing w:after="176" w:line="278" w:lineRule="exact"/>
        <w:outlineLvl w:val="0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bookmarkStart w:id="5" w:name="bookmark4"/>
      <w:r w:rsidRPr="00EB7733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Права и обязанности участников образовательных отношений при рассмотрении и </w:t>
      </w:r>
      <w:proofErr w:type="gramStart"/>
      <w:r w:rsidRPr="00EB7733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согласовании</w:t>
      </w:r>
      <w:proofErr w:type="gramEnd"/>
      <w:r w:rsidRPr="00EB7733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проектов локальных нормативных актов</w:t>
      </w:r>
      <w:bookmarkEnd w:id="5"/>
    </w:p>
    <w:p w:rsidR="00EB7733" w:rsidRPr="00EB7733" w:rsidRDefault="00600DE7" w:rsidP="00EB7733">
      <w:pPr>
        <w:widowControl w:val="0"/>
        <w:numPr>
          <w:ilvl w:val="1"/>
          <w:numId w:val="5"/>
        </w:numPr>
        <w:tabs>
          <w:tab w:val="left" w:pos="480"/>
        </w:tabs>
        <w:spacing w:after="0" w:line="283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EB7733" w:rsidRPr="00EB7733" w:rsidRDefault="00EB7733" w:rsidP="00EB7733">
      <w:pPr>
        <w:widowControl w:val="0"/>
        <w:numPr>
          <w:ilvl w:val="2"/>
          <w:numId w:val="5"/>
        </w:numPr>
        <w:tabs>
          <w:tab w:val="left" w:pos="924"/>
        </w:tabs>
        <w:spacing w:after="0" w:line="283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Имеет право:</w:t>
      </w:r>
    </w:p>
    <w:p w:rsidR="00EB7733" w:rsidRPr="00EB7733" w:rsidRDefault="00EB7733" w:rsidP="00EB7733">
      <w:pPr>
        <w:widowControl w:val="0"/>
        <w:numPr>
          <w:ilvl w:val="0"/>
          <w:numId w:val="6"/>
        </w:numPr>
        <w:tabs>
          <w:tab w:val="left" w:pos="587"/>
        </w:tabs>
        <w:spacing w:after="0" w:line="259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определять потребность в разработке тех или иных локальных нормативных актов, затрагивающих права и законные интересы обучающихся, родителей (законных представителей) несовершеннолетних обучающихся;</w:t>
      </w:r>
    </w:p>
    <w:p w:rsidR="00EB7733" w:rsidRPr="00EB7733" w:rsidRDefault="00EB7733" w:rsidP="00EB7733">
      <w:pPr>
        <w:widowControl w:val="0"/>
        <w:numPr>
          <w:ilvl w:val="0"/>
          <w:numId w:val="6"/>
        </w:numPr>
        <w:tabs>
          <w:tab w:val="left" w:pos="592"/>
        </w:tabs>
        <w:spacing w:after="0" w:line="240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формировать направления внутренней нормотворческой деятельности с учетом мнения других участников образовательных отношений;</w:t>
      </w:r>
    </w:p>
    <w:p w:rsidR="00EB7733" w:rsidRPr="00EB7733" w:rsidRDefault="00EB7733" w:rsidP="00EB7733">
      <w:pPr>
        <w:widowControl w:val="0"/>
        <w:numPr>
          <w:ilvl w:val="0"/>
          <w:numId w:val="6"/>
        </w:numPr>
        <w:tabs>
          <w:tab w:val="left" w:pos="587"/>
        </w:tabs>
        <w:spacing w:after="0" w:line="226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утверждать локальные нормативные акты</w:t>
      </w:r>
      <w:r w:rsidR="00600DE7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в соответствии с принятым в МБ</w:t>
      </w: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ОУ порядком, закрепленным в ее Уставе;</w:t>
      </w:r>
    </w:p>
    <w:p w:rsidR="00EB7733" w:rsidRPr="00EB7733" w:rsidRDefault="00EB7733" w:rsidP="00EB7733">
      <w:pPr>
        <w:widowControl w:val="0"/>
        <w:numPr>
          <w:ilvl w:val="0"/>
          <w:numId w:val="6"/>
        </w:numPr>
        <w:tabs>
          <w:tab w:val="left" w:pos="606"/>
        </w:tabs>
        <w:spacing w:after="0" w:line="245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привлекать к разработке локальных нормативных актов представителей компетентных сторонних организаций, специалистов и экспертов в определенных област</w:t>
      </w:r>
      <w:r w:rsidR="00600DE7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ях связанных с деятельностью МБ</w:t>
      </w: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ОУ;</w:t>
      </w:r>
    </w:p>
    <w:p w:rsidR="00EB7733" w:rsidRPr="00EB7733" w:rsidRDefault="00EB7733" w:rsidP="00EB7733">
      <w:pPr>
        <w:widowControl w:val="0"/>
        <w:numPr>
          <w:ilvl w:val="0"/>
          <w:numId w:val="6"/>
        </w:numPr>
        <w:tabs>
          <w:tab w:val="left" w:pos="587"/>
        </w:tabs>
        <w:spacing w:after="0" w:line="216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осуществлять руководство и </w:t>
      </w:r>
      <w:proofErr w:type="gramStart"/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разработкой локальных нормативных актов</w:t>
      </w:r>
    </w:p>
    <w:p w:rsidR="00EB7733" w:rsidRPr="00EB7733" w:rsidRDefault="00EB7733" w:rsidP="00EB7733">
      <w:pPr>
        <w:widowControl w:val="0"/>
        <w:numPr>
          <w:ilvl w:val="2"/>
          <w:numId w:val="5"/>
        </w:numPr>
        <w:tabs>
          <w:tab w:val="left" w:pos="459"/>
          <w:tab w:val="left" w:pos="1029"/>
        </w:tabs>
        <w:spacing w:after="0" w:line="216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Обязан:</w:t>
      </w:r>
    </w:p>
    <w:p w:rsidR="00EB7733" w:rsidRPr="00EB7733" w:rsidRDefault="00EB7733" w:rsidP="00600DE7">
      <w:pPr>
        <w:widowControl w:val="0"/>
        <w:numPr>
          <w:ilvl w:val="0"/>
          <w:numId w:val="6"/>
        </w:numPr>
        <w:tabs>
          <w:tab w:val="left" w:pos="592"/>
        </w:tabs>
        <w:spacing w:after="0" w:line="254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lastRenderedPageBreak/>
        <w:t>руководствоваться в своей деятельности Конституцией Российской Федерации, законодательством в сфере образования и подзаконными нормативными правовыми актами, затрагивающими права и законные интересы обучающихся, родителей (законных представителей)</w:t>
      </w:r>
      <w:r w:rsidR="00600DE7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600DE7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несовершеннолетних обучающихся;</w:t>
      </w:r>
    </w:p>
    <w:p w:rsidR="00EB7733" w:rsidRPr="00EB7733" w:rsidRDefault="00EB7733" w:rsidP="00600DE7">
      <w:pPr>
        <w:widowControl w:val="0"/>
        <w:numPr>
          <w:ilvl w:val="0"/>
          <w:numId w:val="6"/>
        </w:numPr>
        <w:tabs>
          <w:tab w:val="left" w:pos="592"/>
        </w:tabs>
        <w:spacing w:after="0" w:line="206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учитывать мнения участников образовательных отношений и других заинтересованных сторон в</w:t>
      </w:r>
      <w:r w:rsidR="00600DE7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600DE7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процессе разработки и утверждения локальных нормативных актов;</w:t>
      </w:r>
    </w:p>
    <w:p w:rsidR="00600DE7" w:rsidRDefault="00EB7733" w:rsidP="00600DE7">
      <w:pPr>
        <w:widowControl w:val="0"/>
        <w:numPr>
          <w:ilvl w:val="0"/>
          <w:numId w:val="6"/>
        </w:numPr>
        <w:tabs>
          <w:tab w:val="left" w:pos="587"/>
        </w:tabs>
        <w:spacing w:after="0" w:line="240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соблюдать права и свободы других участников образовательных отношений.</w:t>
      </w:r>
    </w:p>
    <w:p w:rsidR="00EB7733" w:rsidRPr="00EB7733" w:rsidRDefault="00600DE7" w:rsidP="00600DE7">
      <w:pPr>
        <w:widowControl w:val="0"/>
        <w:tabs>
          <w:tab w:val="left" w:pos="587"/>
        </w:tabs>
        <w:spacing w:after="0" w:line="240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ru-RU"/>
        </w:rPr>
        <w:t>5.2.</w:t>
      </w:r>
      <w:r w:rsidR="00EB7733" w:rsidRPr="00600DE7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Обучающиеся и родители (законные пред</w:t>
      </w: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ставители) несовершеннолетних об</w:t>
      </w:r>
      <w:r w:rsidR="00EB7733" w:rsidRPr="00600DE7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учающихся:</w:t>
      </w:r>
    </w:p>
    <w:p w:rsidR="00EB7733" w:rsidRPr="00EB7733" w:rsidRDefault="00EB7733" w:rsidP="00EB7733">
      <w:pPr>
        <w:widowControl w:val="0"/>
        <w:numPr>
          <w:ilvl w:val="0"/>
          <w:numId w:val="7"/>
        </w:numPr>
        <w:tabs>
          <w:tab w:val="left" w:pos="1024"/>
        </w:tabs>
        <w:spacing w:after="0" w:line="240" w:lineRule="exact"/>
        <w:ind w:left="3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Имеют право:</w:t>
      </w:r>
    </w:p>
    <w:p w:rsidR="00EB7733" w:rsidRPr="00EB7733" w:rsidRDefault="00EB7733" w:rsidP="00EB7733">
      <w:pPr>
        <w:widowControl w:val="0"/>
        <w:numPr>
          <w:ilvl w:val="0"/>
          <w:numId w:val="6"/>
        </w:numPr>
        <w:tabs>
          <w:tab w:val="left" w:pos="597"/>
        </w:tabs>
        <w:spacing w:after="0" w:line="254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на уважение человеческого достоинства, защиту от всех форм физического и психического насилия, оскорбления личности, охрану жизни и здоровья;</w:t>
      </w:r>
    </w:p>
    <w:p w:rsidR="00EB7733" w:rsidRPr="00EB7733" w:rsidRDefault="00EB7733" w:rsidP="00EB7733">
      <w:pPr>
        <w:widowControl w:val="0"/>
        <w:numPr>
          <w:ilvl w:val="0"/>
          <w:numId w:val="6"/>
        </w:numPr>
        <w:tabs>
          <w:tab w:val="left" w:pos="597"/>
        </w:tabs>
        <w:spacing w:after="0" w:line="245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участвовать разработке и обсуждении локальных нормативных актов, затрагивающих права и законные интересы обучающихся, родителей (законных представителей) несовершеннолетних;</w:t>
      </w:r>
    </w:p>
    <w:p w:rsidR="00EB7733" w:rsidRPr="00EB7733" w:rsidRDefault="00EB7733" w:rsidP="00EB7733">
      <w:pPr>
        <w:widowControl w:val="0"/>
        <w:numPr>
          <w:ilvl w:val="0"/>
          <w:numId w:val="6"/>
        </w:numPr>
        <w:tabs>
          <w:tab w:val="left" w:pos="582"/>
        </w:tabs>
        <w:spacing w:after="0" w:line="274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участвовать в установленном порядке в согласовании локальных нормативных актов;</w:t>
      </w:r>
    </w:p>
    <w:p w:rsidR="00EB7733" w:rsidRPr="00EB7733" w:rsidRDefault="00EB7733" w:rsidP="00EB7733">
      <w:pPr>
        <w:widowControl w:val="0"/>
        <w:numPr>
          <w:ilvl w:val="0"/>
          <w:numId w:val="6"/>
        </w:numPr>
        <w:tabs>
          <w:tab w:val="left" w:pos="597"/>
        </w:tabs>
        <w:spacing w:after="0" w:line="274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в случае конфликта интересов педагогического р</w:t>
      </w:r>
      <w:r w:rsidR="00600DE7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аботник</w:t>
      </w:r>
      <w:proofErr w:type="gramStart"/>
      <w:r w:rsidR="00600DE7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а(</w:t>
      </w:r>
      <w:proofErr w:type="spellStart"/>
      <w:proofErr w:type="gramEnd"/>
      <w:r w:rsidR="00600DE7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ов</w:t>
      </w:r>
      <w:proofErr w:type="spellEnd"/>
      <w:r w:rsidR="00600DE7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) или руководства МБ</w:t>
      </w: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ОУ при несоблюдении или недобросовестном соблюд</w:t>
      </w:r>
      <w:r w:rsidR="00600DE7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ении законодательства в сфере об</w:t>
      </w: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разования и локальных норм</w:t>
      </w:r>
      <w:r w:rsidR="00600DE7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ативных актов, действующих в МБ</w:t>
      </w: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ОУ, обращаться в комиссию по урегулированию споров между участниками образовательных отношений;</w:t>
      </w:r>
    </w:p>
    <w:p w:rsidR="00EB7733" w:rsidRPr="00EB7733" w:rsidRDefault="00EB7733" w:rsidP="00EB7733">
      <w:pPr>
        <w:widowControl w:val="0"/>
        <w:numPr>
          <w:ilvl w:val="0"/>
          <w:numId w:val="6"/>
        </w:numPr>
        <w:tabs>
          <w:tab w:val="left" w:pos="582"/>
        </w:tabs>
        <w:spacing w:after="0" w:line="240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обжаловать локальные нормативные акты образовательной организации в установленном законодательством Российской Федерации порядке;</w:t>
      </w:r>
    </w:p>
    <w:p w:rsidR="00EB7733" w:rsidRPr="00EB7733" w:rsidRDefault="00EB7733" w:rsidP="00EB7733">
      <w:pPr>
        <w:widowControl w:val="0"/>
        <w:numPr>
          <w:ilvl w:val="0"/>
          <w:numId w:val="6"/>
        </w:numPr>
        <w:tabs>
          <w:tab w:val="left" w:pos="582"/>
        </w:tabs>
        <w:spacing w:after="0" w:line="240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отстаивать свои интересы в органах государственной власти и судах;</w:t>
      </w:r>
    </w:p>
    <w:p w:rsidR="00EB7733" w:rsidRPr="00EB7733" w:rsidRDefault="00EB7733" w:rsidP="00EB7733">
      <w:pPr>
        <w:widowControl w:val="0"/>
        <w:numPr>
          <w:ilvl w:val="0"/>
          <w:numId w:val="6"/>
        </w:numPr>
        <w:tabs>
          <w:tab w:val="left" w:pos="582"/>
        </w:tabs>
        <w:spacing w:after="0" w:line="245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использовать не запрещенные законодательством Российской Федерации иные способы защиты своих прав и законных интересов.</w:t>
      </w:r>
    </w:p>
    <w:p w:rsidR="00EB7733" w:rsidRPr="00EB7733" w:rsidRDefault="00EB7733" w:rsidP="00EB7733">
      <w:pPr>
        <w:widowControl w:val="0"/>
        <w:numPr>
          <w:ilvl w:val="0"/>
          <w:numId w:val="7"/>
        </w:numPr>
        <w:tabs>
          <w:tab w:val="left" w:pos="1029"/>
          <w:tab w:val="left" w:pos="3157"/>
        </w:tabs>
        <w:spacing w:after="0" w:line="245" w:lineRule="exact"/>
        <w:ind w:left="3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Обязаны:</w:t>
      </w: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  <w:t>.</w:t>
      </w:r>
    </w:p>
    <w:p w:rsidR="00EB7733" w:rsidRPr="00EB7733" w:rsidRDefault="00EB7733" w:rsidP="00EB7733">
      <w:pPr>
        <w:widowControl w:val="0"/>
        <w:spacing w:after="0" w:line="240" w:lineRule="exact"/>
        <w:ind w:left="32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  <w:sectPr w:rsidR="00EB7733" w:rsidRPr="00EB7733">
          <w:headerReference w:type="default" r:id="rId6"/>
          <w:pgSz w:w="11900" w:h="16840"/>
          <w:pgMar w:top="848" w:right="882" w:bottom="675" w:left="1067" w:header="0" w:footer="3" w:gutter="0"/>
          <w:cols w:space="720"/>
          <w:noEndnote/>
          <w:titlePg/>
          <w:docGrid w:linePitch="360"/>
        </w:sect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уважать и соблюдать права и свободы других участников образовательных отношений.</w:t>
      </w:r>
    </w:p>
    <w:p w:rsidR="00EB7733" w:rsidRPr="00EB7733" w:rsidRDefault="00EB7733" w:rsidP="00EB7733">
      <w:pPr>
        <w:widowControl w:val="0"/>
        <w:spacing w:after="192" w:line="210" w:lineRule="exact"/>
        <w:jc w:val="right"/>
        <w:rPr>
          <w:rFonts w:ascii="Times New Roman" w:eastAsia="Arial Unicode MS" w:hAnsi="Times New Roman" w:cs="Times New Roman"/>
          <w:i/>
          <w:iCs/>
          <w:sz w:val="21"/>
          <w:szCs w:val="21"/>
          <w:lang w:eastAsia="ru-RU"/>
        </w:rPr>
      </w:pPr>
      <w:r w:rsidRPr="00EB7733">
        <w:rPr>
          <w:rFonts w:ascii="Times New Roman" w:eastAsia="Arial Unicode MS" w:hAnsi="Times New Roman" w:cs="Times New Roman"/>
          <w:i/>
          <w:iCs/>
          <w:color w:val="000000"/>
          <w:sz w:val="21"/>
          <w:szCs w:val="21"/>
          <w:lang w:eastAsia="ru-RU"/>
        </w:rPr>
        <w:lastRenderedPageBreak/>
        <w:t>Приложение 1</w:t>
      </w:r>
    </w:p>
    <w:p w:rsidR="00EB7733" w:rsidRPr="00EB7733" w:rsidRDefault="00EB7733" w:rsidP="00EB7733">
      <w:pPr>
        <w:widowControl w:val="0"/>
        <w:spacing w:after="252" w:line="254" w:lineRule="exact"/>
        <w:ind w:left="3760"/>
        <w:jc w:val="righ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</w:t>
      </w:r>
      <w:r w:rsidR="00600DE7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редседателю Совета родителей МБ</w:t>
      </w: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ОУ </w:t>
      </w:r>
      <w:proofErr w:type="spellStart"/>
      <w:r w:rsidR="00600DE7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Родниковской</w:t>
      </w:r>
      <w:proofErr w:type="spellEnd"/>
      <w:r w:rsidR="00600DE7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СОШ (дошкольная группа)</w:t>
      </w: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,</w:t>
      </w:r>
    </w:p>
    <w:p w:rsidR="00EB7733" w:rsidRPr="00EB7733" w:rsidRDefault="00EB7733" w:rsidP="00EB7733">
      <w:pPr>
        <w:widowControl w:val="0"/>
        <w:tabs>
          <w:tab w:val="left" w:leader="underscore" w:pos="5740"/>
          <w:tab w:val="left" w:leader="underscore" w:pos="5892"/>
          <w:tab w:val="left" w:leader="underscore" w:pos="7271"/>
          <w:tab w:val="left" w:leader="underscore" w:pos="8985"/>
        </w:tabs>
        <w:spacing w:after="460" w:line="240" w:lineRule="exact"/>
        <w:ind w:left="538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</w: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</w: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  <w:t>_</w:t>
      </w: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  <w:t>(Ф.И.О.)</w:t>
      </w:r>
    </w:p>
    <w:p w:rsidR="00EB7733" w:rsidRPr="00EB7733" w:rsidRDefault="00EB7733" w:rsidP="00EB7733">
      <w:pPr>
        <w:widowControl w:val="0"/>
        <w:spacing w:after="0" w:line="274" w:lineRule="exact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ОБРАЩЕНИЕ</w:t>
      </w:r>
    </w:p>
    <w:p w:rsidR="00EB7733" w:rsidRPr="00EB7733" w:rsidRDefault="00EB7733" w:rsidP="00EB7733">
      <w:pPr>
        <w:widowControl w:val="0"/>
        <w:spacing w:after="0" w:line="274" w:lineRule="exact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 даче мотивирован</w:t>
      </w:r>
      <w:r w:rsidR="00600DE7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ного мнения</w:t>
      </w:r>
      <w:r w:rsidR="00600DE7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br/>
        <w:t>Совета родителей МБ</w:t>
      </w: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ОУ</w:t>
      </w:r>
    </w:p>
    <w:p w:rsidR="00EB7733" w:rsidRPr="00EB7733" w:rsidRDefault="00600DE7" w:rsidP="00EB7733">
      <w:pPr>
        <w:widowControl w:val="0"/>
        <w:tabs>
          <w:tab w:val="left" w:leader="underscore" w:pos="4713"/>
        </w:tabs>
        <w:spacing w:after="293" w:line="226" w:lineRule="exact"/>
        <w:ind w:left="580" w:right="1920" w:firstLine="132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МБ</w:t>
      </w:r>
      <w:r w:rsidR="00EB7733"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ОУ </w:t>
      </w:r>
      <w:proofErr w:type="spellStart"/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Рониковсковская</w:t>
      </w:r>
      <w:proofErr w:type="spellEnd"/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СОШ (дошкольная группа)</w:t>
      </w:r>
      <w:r w:rsidR="00EB7733"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, направляет проект</w:t>
      </w:r>
      <w:r w:rsidR="00EB7733"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  <w:t xml:space="preserve"> ’</w:t>
      </w:r>
    </w:p>
    <w:p w:rsidR="00EB7733" w:rsidRPr="00EB7733" w:rsidRDefault="00EB7733" w:rsidP="00EB7733">
      <w:pPr>
        <w:widowControl w:val="0"/>
        <w:tabs>
          <w:tab w:val="left" w:pos="7573"/>
          <w:tab w:val="left" w:leader="hyphen" w:pos="9212"/>
          <w:tab w:val="left" w:leader="hyphen" w:pos="9405"/>
          <w:tab w:val="left" w:leader="hyphen" w:pos="9522"/>
        </w:tabs>
        <w:spacing w:after="57" w:line="160" w:lineRule="exact"/>
        <w:ind w:left="3320"/>
        <w:jc w:val="both"/>
        <w:rPr>
          <w:rFonts w:ascii="Times New Roman" w:eastAsia="Arial Unicode MS" w:hAnsi="Times New Roman" w:cs="Times New Roman"/>
          <w:sz w:val="16"/>
          <w:szCs w:val="16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16"/>
          <w:szCs w:val="16"/>
          <w:lang w:eastAsia="ru-RU"/>
        </w:rPr>
        <w:t>(наименование локального нормативного акта)</w:t>
      </w:r>
      <w:r w:rsidRPr="00EB7733">
        <w:rPr>
          <w:rFonts w:ascii="Times New Roman" w:eastAsia="Arial Unicode MS" w:hAnsi="Times New Roman" w:cs="Times New Roman"/>
          <w:color w:val="000000"/>
          <w:sz w:val="16"/>
          <w:szCs w:val="16"/>
          <w:lang w:eastAsia="ru-RU"/>
        </w:rPr>
        <w:tab/>
      </w:r>
      <w:r w:rsidRPr="00EB7733">
        <w:rPr>
          <w:rFonts w:ascii="Times New Roman" w:eastAsia="Arial Unicode MS" w:hAnsi="Times New Roman" w:cs="Times New Roman"/>
          <w:color w:val="000000"/>
          <w:sz w:val="16"/>
          <w:szCs w:val="16"/>
          <w:vertAlign w:val="superscript"/>
          <w:lang w:eastAsia="ru-RU"/>
        </w:rPr>
        <w:t>—</w:t>
      </w:r>
      <w:r w:rsidRPr="00EB7733">
        <w:rPr>
          <w:rFonts w:ascii="Times New Roman" w:eastAsia="Arial Unicode MS" w:hAnsi="Times New Roman" w:cs="Times New Roman"/>
          <w:color w:val="000000"/>
          <w:sz w:val="16"/>
          <w:szCs w:val="16"/>
          <w:lang w:eastAsia="ru-RU"/>
        </w:rPr>
        <w:tab/>
      </w:r>
      <w:r w:rsidRPr="00EB7733">
        <w:rPr>
          <w:rFonts w:ascii="Times New Roman" w:eastAsia="Arial Unicode MS" w:hAnsi="Times New Roman" w:cs="Times New Roman"/>
          <w:color w:val="000000"/>
          <w:sz w:val="16"/>
          <w:szCs w:val="16"/>
          <w:lang w:eastAsia="ru-RU"/>
        </w:rPr>
        <w:tab/>
      </w:r>
      <w:r w:rsidRPr="00EB7733">
        <w:rPr>
          <w:rFonts w:ascii="Times New Roman" w:eastAsia="Arial Unicode MS" w:hAnsi="Times New Roman" w:cs="Times New Roman"/>
          <w:color w:val="000000"/>
          <w:sz w:val="16"/>
          <w:szCs w:val="16"/>
          <w:lang w:eastAsia="ru-RU"/>
        </w:rPr>
        <w:tab/>
      </w:r>
    </w:p>
    <w:p w:rsidR="00EB7733" w:rsidRPr="00EB7733" w:rsidRDefault="00EB7733" w:rsidP="00EB7733">
      <w:pPr>
        <w:widowControl w:val="0"/>
        <w:spacing w:after="0" w:line="240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 обоснование по нему с приложением всех необходимых документов.</w:t>
      </w:r>
    </w:p>
    <w:p w:rsidR="00EB7733" w:rsidRPr="00EB7733" w:rsidRDefault="00EB7733" w:rsidP="00EB7733">
      <w:pPr>
        <w:widowControl w:val="0"/>
        <w:spacing w:after="225" w:line="221" w:lineRule="exac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Прошу в течение пяти рабочих дней направить в письменной форме мотивированное мнение по данному проекту нормативного акта.</w:t>
      </w:r>
    </w:p>
    <w:p w:rsidR="00EB7733" w:rsidRDefault="00EB7733" w:rsidP="00EB7733">
      <w:pPr>
        <w:widowControl w:val="0"/>
        <w:tabs>
          <w:tab w:val="left" w:leader="underscore" w:pos="2390"/>
        </w:tabs>
        <w:spacing w:after="1087" w:line="240" w:lineRule="exac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Приложение на</w:t>
      </w: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  <w:t>листах.</w:t>
      </w:r>
    </w:p>
    <w:p w:rsidR="00600DE7" w:rsidRDefault="00600DE7" w:rsidP="00EB7733">
      <w:pPr>
        <w:widowControl w:val="0"/>
        <w:tabs>
          <w:tab w:val="left" w:leader="underscore" w:pos="2390"/>
        </w:tabs>
        <w:spacing w:after="1087" w:line="240" w:lineRule="exac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Директор МБОУ </w:t>
      </w:r>
      <w:proofErr w:type="spellStart"/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Родниковской</w:t>
      </w:r>
      <w:proofErr w:type="spellEnd"/>
      <w:r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СОШ:</w:t>
      </w:r>
    </w:p>
    <w:p w:rsidR="00600DE7" w:rsidRDefault="00600DE7" w:rsidP="00EB7733">
      <w:pPr>
        <w:widowControl w:val="0"/>
        <w:tabs>
          <w:tab w:val="left" w:leader="underscore" w:pos="2390"/>
        </w:tabs>
        <w:spacing w:after="1087" w:line="240" w:lineRule="exac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600DE7" w:rsidRDefault="00600DE7" w:rsidP="00EB7733">
      <w:pPr>
        <w:widowControl w:val="0"/>
        <w:tabs>
          <w:tab w:val="left" w:leader="underscore" w:pos="2390"/>
        </w:tabs>
        <w:spacing w:after="1087" w:line="240" w:lineRule="exac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600DE7" w:rsidRDefault="00600DE7" w:rsidP="00EB7733">
      <w:pPr>
        <w:widowControl w:val="0"/>
        <w:tabs>
          <w:tab w:val="left" w:leader="underscore" w:pos="2390"/>
        </w:tabs>
        <w:spacing w:after="1087" w:line="240" w:lineRule="exac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600DE7" w:rsidRDefault="00600DE7" w:rsidP="00EB7733">
      <w:pPr>
        <w:widowControl w:val="0"/>
        <w:tabs>
          <w:tab w:val="left" w:leader="underscore" w:pos="2390"/>
        </w:tabs>
        <w:spacing w:after="1087" w:line="240" w:lineRule="exac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600DE7" w:rsidRDefault="00600DE7" w:rsidP="00EB7733">
      <w:pPr>
        <w:widowControl w:val="0"/>
        <w:tabs>
          <w:tab w:val="left" w:leader="underscore" w:pos="2390"/>
        </w:tabs>
        <w:spacing w:after="1087" w:line="240" w:lineRule="exac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600DE7" w:rsidRDefault="00600DE7" w:rsidP="00EB7733">
      <w:pPr>
        <w:widowControl w:val="0"/>
        <w:tabs>
          <w:tab w:val="left" w:leader="underscore" w:pos="2390"/>
        </w:tabs>
        <w:spacing w:after="1087" w:line="240" w:lineRule="exact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600DE7" w:rsidRPr="00EB7733" w:rsidRDefault="00600DE7" w:rsidP="00EB7733">
      <w:pPr>
        <w:widowControl w:val="0"/>
        <w:tabs>
          <w:tab w:val="left" w:leader="underscore" w:pos="2390"/>
        </w:tabs>
        <w:spacing w:after="1087" w:line="240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EB7733" w:rsidRPr="00EB7733" w:rsidRDefault="00EB7733" w:rsidP="00EB7733">
      <w:pPr>
        <w:widowControl w:val="0"/>
        <w:spacing w:after="533" w:line="240" w:lineRule="exact"/>
        <w:jc w:val="right"/>
        <w:rPr>
          <w:rFonts w:ascii="Times New Roman" w:eastAsia="Arial Unicode MS" w:hAnsi="Times New Roman" w:cs="Times New Roman"/>
          <w:i/>
          <w:iCs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Приложение 2</w:t>
      </w:r>
    </w:p>
    <w:p w:rsidR="00EB7733" w:rsidRPr="00EB7733" w:rsidRDefault="00EB7733" w:rsidP="00EB7733">
      <w:pPr>
        <w:widowControl w:val="0"/>
        <w:spacing w:after="0" w:line="240" w:lineRule="exact"/>
        <w:ind w:right="20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ВЫПИСКА ИЗ РЕШЕНИЯ</w:t>
      </w:r>
    </w:p>
    <w:p w:rsidR="00EB7733" w:rsidRPr="00EB7733" w:rsidRDefault="00600DE7" w:rsidP="00EB7733">
      <w:pPr>
        <w:widowControl w:val="0"/>
        <w:spacing w:after="0" w:line="240" w:lineRule="exact"/>
        <w:ind w:right="20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Совета родителей МБ</w:t>
      </w:r>
      <w:r w:rsidR="00EB7733" w:rsidRPr="00EB7733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ОУ </w:t>
      </w:r>
      <w:proofErr w:type="spellStart"/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Родниковской</w:t>
      </w:r>
      <w:proofErr w:type="spellEnd"/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 СОШ (дошкольная группа)</w:t>
      </w:r>
      <w:r w:rsidR="00EB7733" w:rsidRPr="00EB7733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,</w:t>
      </w:r>
    </w:p>
    <w:p w:rsidR="00EB7733" w:rsidRPr="00EB7733" w:rsidRDefault="00EB7733" w:rsidP="00EB7733">
      <w:pPr>
        <w:widowControl w:val="0"/>
        <w:spacing w:after="248" w:line="274" w:lineRule="exact"/>
        <w:ind w:right="20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О мотивированном мнении по вопросу принятия</w:t>
      </w:r>
      <w:r w:rsidRPr="00EB7733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локального нормативного акта, затрагивающего права </w:t>
      </w:r>
      <w:proofErr w:type="gramStart"/>
      <w:r w:rsidRPr="00EB7733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обучающихся</w:t>
      </w:r>
      <w:proofErr w:type="gramEnd"/>
    </w:p>
    <w:p w:rsidR="00F21A23" w:rsidRDefault="00EB7733" w:rsidP="00F21A23">
      <w:pPr>
        <w:widowControl w:val="0"/>
        <w:tabs>
          <w:tab w:val="left" w:leader="underscore" w:pos="2755"/>
          <w:tab w:val="left" w:leader="underscore" w:pos="3610"/>
          <w:tab w:val="left" w:leader="underscore" w:pos="5918"/>
        </w:tabs>
        <w:spacing w:after="259" w:line="264" w:lineRule="exact"/>
        <w:ind w:firstLine="48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sz w:val="24"/>
          <w:szCs w:val="24"/>
          <w:lang w:eastAsia="ru-RU"/>
        </w:rPr>
        <w:fldChar w:fldCharType="begin"/>
      </w:r>
      <w:r w:rsidRPr="00EB7733">
        <w:rPr>
          <w:rFonts w:ascii="Times New Roman" w:eastAsia="Arial Unicode MS" w:hAnsi="Times New Roman" w:cs="Times New Roman"/>
          <w:sz w:val="24"/>
          <w:szCs w:val="24"/>
          <w:lang w:eastAsia="ru-RU"/>
        </w:rPr>
        <w:instrText xml:space="preserve"> TOC \o "1-5" \h \z </w:instrText>
      </w:r>
      <w:r w:rsidRPr="00EB7733">
        <w:rPr>
          <w:rFonts w:ascii="Times New Roman" w:eastAsia="Arial Unicode MS" w:hAnsi="Times New Roman" w:cs="Times New Roman"/>
          <w:sz w:val="24"/>
          <w:szCs w:val="24"/>
          <w:lang w:eastAsia="ru-RU"/>
        </w:rPr>
        <w:fldChar w:fldCharType="separate"/>
      </w:r>
      <w:r w:rsidR="00600DE7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Совет родителей МБ</w:t>
      </w: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ОУ </w:t>
      </w:r>
      <w:proofErr w:type="spellStart"/>
      <w:r w:rsidR="00600DE7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Родниковсколй</w:t>
      </w:r>
      <w:proofErr w:type="spellEnd"/>
      <w:r w:rsidR="00600DE7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СОШ (дошкольная группа)</w:t>
      </w:r>
      <w:proofErr w:type="gramStart"/>
      <w:r w:rsidR="00600DE7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рассмотрел полномочным составом Обращение </w:t>
      </w:r>
      <w:r w:rsidR="00600DE7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директора МБ</w:t>
      </w: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ОУ </w:t>
      </w:r>
      <w:proofErr w:type="spellStart"/>
      <w:r w:rsidR="00600DE7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Родниковской</w:t>
      </w:r>
      <w:proofErr w:type="spellEnd"/>
      <w:r w:rsidR="00600DE7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СОШ</w:t>
      </w: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, №</w:t>
      </w: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  <w:t>от«</w:t>
      </w: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  <w:t>»</w:t>
      </w: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</w:r>
      <w:r w:rsidR="00F21A2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20 </w:t>
      </w:r>
      <w:r w:rsidR="00F21A2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г.</w:t>
      </w:r>
    </w:p>
    <w:p w:rsidR="00EB7733" w:rsidRPr="00EB7733" w:rsidRDefault="00F21A23" w:rsidP="00F21A23">
      <w:pPr>
        <w:widowControl w:val="0"/>
        <w:tabs>
          <w:tab w:val="left" w:leader="underscore" w:pos="2755"/>
          <w:tab w:val="left" w:leader="underscore" w:pos="3610"/>
          <w:tab w:val="left" w:leader="underscore" w:pos="5918"/>
        </w:tabs>
        <w:spacing w:after="259" w:line="264" w:lineRule="exact"/>
        <w:ind w:firstLine="48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B7733"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по проекту</w:t>
      </w:r>
    </w:p>
    <w:p w:rsidR="00EB7733" w:rsidRPr="00EB7733" w:rsidRDefault="00EB7733" w:rsidP="00EB7733">
      <w:pPr>
        <w:widowControl w:val="0"/>
        <w:tabs>
          <w:tab w:val="left" w:pos="9661"/>
        </w:tabs>
        <w:spacing w:after="103" w:line="160" w:lineRule="exact"/>
        <w:ind w:left="3080"/>
        <w:jc w:val="both"/>
        <w:rPr>
          <w:rFonts w:ascii="Times New Roman" w:eastAsia="Arial Unicode MS" w:hAnsi="Times New Roman" w:cs="Times New Roman"/>
          <w:sz w:val="16"/>
          <w:szCs w:val="16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16"/>
          <w:szCs w:val="16"/>
          <w:lang w:eastAsia="ru-RU"/>
        </w:rPr>
        <w:t>(наименование проекта локального нормативного акта)</w:t>
      </w:r>
      <w:r w:rsidRPr="00EB7733">
        <w:rPr>
          <w:rFonts w:ascii="Times New Roman" w:eastAsia="Arial Unicode MS" w:hAnsi="Times New Roman" w:cs="Times New Roman"/>
          <w:color w:val="000000"/>
          <w:sz w:val="16"/>
          <w:szCs w:val="16"/>
          <w:lang w:eastAsia="ru-RU"/>
        </w:rPr>
        <w:tab/>
        <w:t>’</w:t>
      </w:r>
    </w:p>
    <w:p w:rsidR="00EB7733" w:rsidRPr="00EB7733" w:rsidRDefault="00EB7733" w:rsidP="00EB7733">
      <w:pPr>
        <w:widowControl w:val="0"/>
        <w:spacing w:after="0" w:line="245" w:lineRule="exac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обоснование к нему и документы, подтверждающие необходимость и законность принятия нормативного акта.</w:t>
      </w:r>
    </w:p>
    <w:p w:rsidR="00EB7733" w:rsidRPr="00EB7733" w:rsidRDefault="00EB7733" w:rsidP="00EB7733">
      <w:pPr>
        <w:widowControl w:val="0"/>
        <w:tabs>
          <w:tab w:val="left" w:leader="underscore" w:pos="5693"/>
          <w:tab w:val="left" w:leader="underscore" w:pos="6638"/>
          <w:tab w:val="left" w:leader="underscore" w:pos="8376"/>
        </w:tabs>
        <w:spacing w:after="0" w:line="240" w:lineRule="exact"/>
        <w:ind w:left="36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На заседании Совета родителей, протокол №</w:t>
      </w: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  <w:t>от «</w:t>
      </w: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  <w:t>»</w:t>
      </w: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  <w:t xml:space="preserve">20 </w:t>
      </w:r>
      <w:r w:rsidR="00F21A2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г.</w:t>
      </w:r>
    </w:p>
    <w:p w:rsidR="00EB7733" w:rsidRPr="00EB7733" w:rsidRDefault="00EB7733" w:rsidP="00EB7733">
      <w:pPr>
        <w:widowControl w:val="0"/>
        <w:spacing w:after="557" w:line="240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fldChar w:fldCharType="end"/>
      </w: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проверено соблюдение законодательства в сфере образования при подготовке проекта</w:t>
      </w:r>
    </w:p>
    <w:p w:rsidR="00EB7733" w:rsidRPr="00EB7733" w:rsidRDefault="00EB7733" w:rsidP="00EB7733">
      <w:pPr>
        <w:widowControl w:val="0"/>
        <w:spacing w:after="307" w:line="240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Утверждено следующее мотивированное мнение:</w:t>
      </w:r>
    </w:p>
    <w:p w:rsidR="00EB7733" w:rsidRPr="00EB7733" w:rsidRDefault="00EB7733" w:rsidP="00EB7733">
      <w:pPr>
        <w:widowControl w:val="0"/>
        <w:spacing w:after="0" w:line="240" w:lineRule="exact"/>
        <w:ind w:left="3080"/>
        <w:jc w:val="both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МОТИВИРОВАННОЕ МНЕНИЕ</w:t>
      </w:r>
    </w:p>
    <w:p w:rsidR="00EB7733" w:rsidRPr="00EB7733" w:rsidRDefault="00EB7733" w:rsidP="00EB7733">
      <w:pPr>
        <w:widowControl w:val="0"/>
        <w:spacing w:after="0" w:line="240" w:lineRule="exact"/>
        <w:jc w:val="right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68580" distL="63500" distR="63500" simplePos="0" relativeHeight="251658240" behindDoc="1" locked="0" layoutInCell="1" allowOverlap="1">
                <wp:simplePos x="0" y="0"/>
                <wp:positionH relativeFrom="margin">
                  <wp:posOffset>5242560</wp:posOffset>
                </wp:positionH>
                <wp:positionV relativeFrom="paragraph">
                  <wp:posOffset>9525</wp:posOffset>
                </wp:positionV>
                <wp:extent cx="612775" cy="152400"/>
                <wp:effectExtent l="0" t="0" r="0" b="1905"/>
                <wp:wrapSquare wrapText="left"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77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7733" w:rsidRDefault="00EB7733" w:rsidP="00EB7733">
                            <w:pPr>
                              <w:pStyle w:val="51"/>
                              <w:shd w:val="clear" w:color="auto" w:fill="auto"/>
                              <w:spacing w:line="24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28" type="#_x0000_t202" style="position:absolute;left:0;text-align:left;margin-left:412.8pt;margin-top:.75pt;width:48.25pt;height:12pt;z-index:-251658240;visibility:visible;mso-wrap-style:square;mso-width-percent:0;mso-height-percent:0;mso-wrap-distance-left:5pt;mso-wrap-distance-top:0;mso-wrap-distance-right:5pt;mso-wrap-distance-bottom:5.4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" filled="f" stroked="f">
                <v:textbox style="mso-fit-shape-to-text:t" inset="0,0,0,0">
                  <w:txbxContent>
                    <w:p w:rsidR="00EB7733" w:rsidRDefault="00EB7733" w:rsidP="00EB7733">
                      <w:pPr>
                        <w:pStyle w:val="51"/>
                        <w:shd w:val="clear" w:color="auto" w:fill="auto"/>
                        <w:spacing w:line="240" w:lineRule="exact"/>
                      </w:pP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r w:rsidR="00F21A23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Совета родителей МБ</w:t>
      </w:r>
      <w:r w:rsidRPr="00EB7733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ОУ </w:t>
      </w:r>
    </w:p>
    <w:p w:rsidR="00EB7733" w:rsidRPr="00EB7733" w:rsidRDefault="00EB7733" w:rsidP="00EB7733">
      <w:pPr>
        <w:widowControl w:val="0"/>
        <w:tabs>
          <w:tab w:val="left" w:leader="underscore" w:pos="1371"/>
          <w:tab w:val="left" w:leader="underscore" w:pos="4867"/>
        </w:tabs>
        <w:spacing w:after="0" w:line="240" w:lineRule="exact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107950" distB="0" distL="63500" distR="63500" simplePos="0" relativeHeight="251658240" behindDoc="1" locked="0" layoutInCell="1" allowOverlap="1">
                <wp:simplePos x="0" y="0"/>
                <wp:positionH relativeFrom="margin">
                  <wp:posOffset>1926590</wp:posOffset>
                </wp:positionH>
                <wp:positionV relativeFrom="paragraph">
                  <wp:posOffset>107950</wp:posOffset>
                </wp:positionV>
                <wp:extent cx="2432050" cy="101600"/>
                <wp:effectExtent l="0" t="1270" r="0" b="1905"/>
                <wp:wrapSquare wrapText="bothSides"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2050" cy="10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7733" w:rsidRDefault="00EB7733" w:rsidP="00EB7733">
                            <w:pPr>
                              <w:pStyle w:val="71"/>
                              <w:shd w:val="clear" w:color="auto" w:fill="auto"/>
                              <w:spacing w:before="0" w:after="0" w:line="160" w:lineRule="exact"/>
                              <w:jc w:val="left"/>
                            </w:pPr>
                            <w:r>
                              <w:rPr>
                                <w:rStyle w:val="7Exact1"/>
                                <w:color w:val="000000"/>
                              </w:rPr>
                              <w:t>(наименование проекта локального нормативного акта)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29" type="#_x0000_t202" style="position:absolute;left:0;text-align:left;margin-left:151.7pt;margin-top:8.5pt;width:191.5pt;height:8pt;z-index:-251658240;visibility:visible;mso-wrap-style:square;mso-width-percent:0;mso-height-percent:0;mso-wrap-distance-left:5pt;mso-wrap-distance-top:8.5pt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" filled="f" stroked="f">
                <v:textbox style="mso-fit-shape-to-text:t" inset="0,0,0,0">
                  <w:txbxContent>
                    <w:p w:rsidR="00EB7733" w:rsidRDefault="00EB7733" w:rsidP="00EB7733">
                      <w:pPr>
                        <w:pStyle w:val="71"/>
                        <w:shd w:val="clear" w:color="auto" w:fill="auto"/>
                        <w:spacing w:before="0" w:after="0" w:line="160" w:lineRule="exact"/>
                        <w:jc w:val="left"/>
                      </w:pPr>
                      <w:r>
                        <w:rPr>
                          <w:rStyle w:val="7Exact1"/>
                          <w:color w:val="000000"/>
                        </w:rPr>
                        <w:t>(наименование проекта локального нормативного акта)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по проекту </w:t>
      </w: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</w: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</w:r>
    </w:p>
    <w:p w:rsidR="00EB7733" w:rsidRPr="00EB7733" w:rsidRDefault="00EB7733" w:rsidP="00EB7733">
      <w:pPr>
        <w:widowControl w:val="0"/>
        <w:spacing w:after="0" w:line="259" w:lineRule="exact"/>
        <w:ind w:firstLine="48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Проект соответствует (не соответствует) требованиям, установленным статьям Закона об образовании в Российской Федерации №273-Ф3 и иных нормативных правовых актов, регулирующих принятие данного нормативного акта, и ущемляет (не ущемляет) права обучающихся.</w:t>
      </w:r>
    </w:p>
    <w:p w:rsidR="00EB7733" w:rsidRPr="00EB7733" w:rsidRDefault="00EB7733" w:rsidP="00EB7733">
      <w:pPr>
        <w:widowControl w:val="0"/>
        <w:tabs>
          <w:tab w:val="left" w:leader="underscore" w:pos="3019"/>
        </w:tabs>
        <w:spacing w:after="600" w:line="245" w:lineRule="exact"/>
        <w:ind w:firstLine="48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Иные замечания и дополнения к проекту по содержанию, срокам введения, предлагаемых </w:t>
      </w:r>
      <w:proofErr w:type="gramStart"/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изменениях</w:t>
      </w:r>
      <w:proofErr w:type="gramEnd"/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и т. д.</w:t>
      </w: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</w:r>
    </w:p>
    <w:p w:rsidR="00EB7733" w:rsidRDefault="00EB7733" w:rsidP="00EB7733">
      <w:pPr>
        <w:widowControl w:val="0"/>
        <w:spacing w:after="0" w:line="245" w:lineRule="exact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На основании</w:t>
      </w:r>
      <w:r w:rsidR="00F21A2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изложенного Совет родителей МБ</w:t>
      </w: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ОУ согласует (не согласует) принятие локального акта</w:t>
      </w:r>
    </w:p>
    <w:p w:rsidR="00F21A23" w:rsidRPr="00EB7733" w:rsidRDefault="00F21A23" w:rsidP="00EB7733">
      <w:pPr>
        <w:widowControl w:val="0"/>
        <w:spacing w:after="0" w:line="245" w:lineRule="exact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EB7733" w:rsidRPr="00EB7733" w:rsidRDefault="00EB7733" w:rsidP="00EB7733">
      <w:pPr>
        <w:widowControl w:val="0"/>
        <w:spacing w:after="623" w:line="160" w:lineRule="exact"/>
        <w:ind w:left="3080"/>
        <w:jc w:val="both"/>
        <w:rPr>
          <w:rFonts w:ascii="Times New Roman" w:eastAsia="Arial Unicode MS" w:hAnsi="Times New Roman" w:cs="Times New Roman"/>
          <w:sz w:val="16"/>
          <w:szCs w:val="16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16"/>
          <w:szCs w:val="16"/>
          <w:lang w:eastAsia="ru-RU"/>
        </w:rPr>
        <w:t>(наименование проекта локального нормативного акта)</w:t>
      </w:r>
    </w:p>
    <w:p w:rsidR="00EB7733" w:rsidRPr="00EB7733" w:rsidRDefault="00EB7733" w:rsidP="00EB7733">
      <w:pPr>
        <w:widowControl w:val="0"/>
        <w:tabs>
          <w:tab w:val="left" w:pos="5386"/>
          <w:tab w:val="left" w:pos="7608"/>
        </w:tabs>
        <w:spacing w:after="0" w:line="240" w:lineRule="exact"/>
        <w:ind w:firstLine="480"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Председатель Совета родителей</w:t>
      </w: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  <w:t>/</w:t>
      </w: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  <w:t>/</w:t>
      </w:r>
    </w:p>
    <w:p w:rsidR="00EB7733" w:rsidRPr="00EB7733" w:rsidRDefault="00F21A23" w:rsidP="00EB7733">
      <w:pPr>
        <w:widowControl w:val="0"/>
        <w:tabs>
          <w:tab w:val="left" w:pos="4039"/>
        </w:tabs>
        <w:spacing w:after="102" w:line="160" w:lineRule="exact"/>
        <w:ind w:left="3080"/>
        <w:jc w:val="both"/>
        <w:rPr>
          <w:rFonts w:ascii="Times New Roman" w:eastAsia="Arial Unicode MS" w:hAnsi="Times New Roman" w:cs="Times New Roman"/>
          <w:sz w:val="16"/>
          <w:szCs w:val="16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16"/>
          <w:szCs w:val="16"/>
          <w:lang w:eastAsia="ru-RU"/>
        </w:rPr>
        <w:t xml:space="preserve"> </w:t>
      </w:r>
      <w:r w:rsidR="00EB7733" w:rsidRPr="00EB7733">
        <w:rPr>
          <w:rFonts w:ascii="Times New Roman" w:eastAsia="Arial Unicode MS" w:hAnsi="Times New Roman" w:cs="Times New Roman"/>
          <w:color w:val="000000"/>
          <w:sz w:val="16"/>
          <w:szCs w:val="16"/>
          <w:lang w:eastAsia="ru-RU"/>
        </w:rPr>
        <w:tab/>
        <w:t>(Подпись, расшифровка)</w:t>
      </w:r>
    </w:p>
    <w:p w:rsidR="00F21A23" w:rsidRDefault="00EB7733" w:rsidP="00EB7733">
      <w:pPr>
        <w:widowControl w:val="0"/>
        <w:tabs>
          <w:tab w:val="left" w:leader="underscore" w:pos="802"/>
          <w:tab w:val="left" w:leader="underscore" w:pos="1915"/>
          <w:tab w:val="left" w:leader="underscore" w:pos="2019"/>
          <w:tab w:val="left" w:leader="underscore" w:pos="3019"/>
          <w:tab w:val="left" w:leader="underscore" w:pos="3610"/>
        </w:tabs>
        <w:spacing w:after="467" w:line="523" w:lineRule="exact"/>
        <w:ind w:right="4540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Мотивирова</w:t>
      </w:r>
      <w:r w:rsidR="00F21A2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нное мнение Совета родителей МБ</w:t>
      </w: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ОУ </w:t>
      </w:r>
    </w:p>
    <w:p w:rsidR="00EB7733" w:rsidRPr="00EB7733" w:rsidRDefault="00EB7733" w:rsidP="00EB7733">
      <w:pPr>
        <w:widowControl w:val="0"/>
        <w:tabs>
          <w:tab w:val="left" w:leader="underscore" w:pos="802"/>
          <w:tab w:val="left" w:leader="underscore" w:pos="1915"/>
          <w:tab w:val="left" w:leader="underscore" w:pos="2019"/>
          <w:tab w:val="left" w:leader="underscore" w:pos="3019"/>
          <w:tab w:val="left" w:leader="underscore" w:pos="3610"/>
        </w:tabs>
        <w:spacing w:after="467" w:line="523" w:lineRule="exact"/>
        <w:ind w:right="4540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от </w:t>
      </w:r>
      <w:r w:rsidRPr="00EB7733">
        <w:rPr>
          <w:rFonts w:ascii="Times New Roman" w:eastAsia="Arial Unicode MS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</w:t>
      </w: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  <w:t>»</w:t>
      </w: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</w: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</w: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  <w:t>20</w:t>
      </w:r>
      <w:r w:rsidRPr="00EB773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  <w:t>г. получил (а)</w:t>
      </w:r>
    </w:p>
    <w:p w:rsidR="00F278B6" w:rsidRDefault="00F21A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«____» _______________ 20____ г. </w:t>
      </w:r>
    </w:p>
    <w:sectPr w:rsidR="00F278B6" w:rsidSect="00EB7733">
      <w:headerReference w:type="default" r:id="rId7"/>
      <w:pgSz w:w="11900" w:h="16840"/>
      <w:pgMar w:top="779" w:right="463" w:bottom="177" w:left="734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733" w:rsidRDefault="00EB7733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0.9pt;margin-top:20.3pt;width:4.8pt;height:7.7pt;z-index:-251658240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EB7733" w:rsidRDefault="00EB7733">
                <w:pPr>
                  <w:pStyle w:val="1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F21A23" w:rsidRPr="00F21A23">
                  <w:rPr>
                    <w:rStyle w:val="10"/>
                    <w:noProof/>
                    <w:color w:val="000000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8B6" w:rsidRDefault="00F278B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bullet"/>
      <w:lvlText w:val="■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■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■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■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■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■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■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■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■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9"/>
    <w:multiLevelType w:val="multilevel"/>
    <w:tmpl w:val="00000008"/>
    <w:lvl w:ilvl="0">
      <w:start w:val="6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6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6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6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6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6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6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6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6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B"/>
    <w:multiLevelType w:val="multilevel"/>
    <w:tmpl w:val="0000000A"/>
    <w:lvl w:ilvl="0">
      <w:start w:val="10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0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0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0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0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0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0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0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0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D"/>
    <w:multiLevelType w:val="multilevel"/>
    <w:tmpl w:val="0000000C"/>
    <w:lvl w:ilvl="0">
      <w:start w:val="1"/>
      <w:numFmt w:val="decimal"/>
      <w:lvlText w:val="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F02"/>
    <w:rsid w:val="00016701"/>
    <w:rsid w:val="000E34F5"/>
    <w:rsid w:val="00600DE7"/>
    <w:rsid w:val="006B1032"/>
    <w:rsid w:val="006E1CC7"/>
    <w:rsid w:val="007707A6"/>
    <w:rsid w:val="00783AFD"/>
    <w:rsid w:val="00977BE6"/>
    <w:rsid w:val="00AE3A35"/>
    <w:rsid w:val="00CA0DC9"/>
    <w:rsid w:val="00D54F02"/>
    <w:rsid w:val="00D8328A"/>
    <w:rsid w:val="00DE2863"/>
    <w:rsid w:val="00EB7733"/>
    <w:rsid w:val="00F21A23"/>
    <w:rsid w:val="00F27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rsid w:val="00CA0DC9"/>
    <w:rPr>
      <w:rFonts w:ascii="Times New Roman" w:hAnsi="Times New Roman" w:cs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CA0DC9"/>
    <w:pPr>
      <w:widowControl w:val="0"/>
      <w:shd w:val="clear" w:color="auto" w:fill="FFFFFF"/>
      <w:spacing w:after="0" w:line="274" w:lineRule="exact"/>
      <w:jc w:val="center"/>
    </w:pPr>
    <w:rPr>
      <w:rFonts w:ascii="Times New Roman" w:hAnsi="Times New Roman" w:cs="Times New Roman"/>
    </w:rPr>
  </w:style>
  <w:style w:type="character" w:customStyle="1" w:styleId="2Exact">
    <w:name w:val="Основной текст (2) Exact"/>
    <w:uiPriority w:val="99"/>
    <w:rsid w:val="00F278B6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character" w:customStyle="1" w:styleId="a3">
    <w:name w:val="Колонтитул_"/>
    <w:basedOn w:val="a0"/>
    <w:link w:val="1"/>
    <w:uiPriority w:val="99"/>
    <w:rsid w:val="00EB7733"/>
    <w:rPr>
      <w:rFonts w:ascii="Times New Roman" w:hAnsi="Times New Roman" w:cs="Times New Roman"/>
      <w:sz w:val="16"/>
      <w:szCs w:val="16"/>
      <w:shd w:val="clear" w:color="auto" w:fill="FFFFFF"/>
    </w:rPr>
  </w:style>
  <w:style w:type="character" w:customStyle="1" w:styleId="10">
    <w:name w:val="Колонтитул + 10"/>
    <w:aliases w:val="5 pt"/>
    <w:basedOn w:val="a3"/>
    <w:uiPriority w:val="99"/>
    <w:rsid w:val="00EB7733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5">
    <w:name w:val="Основной текст (5)_"/>
    <w:basedOn w:val="a0"/>
    <w:link w:val="51"/>
    <w:uiPriority w:val="99"/>
    <w:rsid w:val="00EB7733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a4">
    <w:name w:val="Колонтитул"/>
    <w:basedOn w:val="a3"/>
    <w:uiPriority w:val="99"/>
    <w:rsid w:val="00EB7733"/>
    <w:rPr>
      <w:rFonts w:ascii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Основной текст (7)_"/>
    <w:basedOn w:val="a0"/>
    <w:link w:val="71"/>
    <w:uiPriority w:val="99"/>
    <w:rsid w:val="00EB7733"/>
    <w:rPr>
      <w:rFonts w:ascii="Times New Roman" w:hAnsi="Times New Roman" w:cs="Times New Roman"/>
      <w:sz w:val="16"/>
      <w:szCs w:val="16"/>
      <w:shd w:val="clear" w:color="auto" w:fill="FFFFFF"/>
    </w:rPr>
  </w:style>
  <w:style w:type="character" w:customStyle="1" w:styleId="5Exact1">
    <w:name w:val="Основной текст (5) Exact1"/>
    <w:basedOn w:val="5"/>
    <w:uiPriority w:val="99"/>
    <w:rsid w:val="00EB7733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7Exact1">
    <w:name w:val="Основной текст (7) Exact1"/>
    <w:basedOn w:val="7"/>
    <w:uiPriority w:val="99"/>
    <w:rsid w:val="00EB7733"/>
    <w:rPr>
      <w:rFonts w:ascii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Колонтитул1"/>
    <w:basedOn w:val="a"/>
    <w:link w:val="a3"/>
    <w:uiPriority w:val="99"/>
    <w:rsid w:val="00EB7733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z w:val="16"/>
      <w:szCs w:val="16"/>
    </w:rPr>
  </w:style>
  <w:style w:type="paragraph" w:customStyle="1" w:styleId="51">
    <w:name w:val="Основной текст (5)1"/>
    <w:basedOn w:val="a"/>
    <w:link w:val="5"/>
    <w:uiPriority w:val="99"/>
    <w:rsid w:val="00EB7733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b/>
      <w:bCs/>
    </w:rPr>
  </w:style>
  <w:style w:type="paragraph" w:customStyle="1" w:styleId="71">
    <w:name w:val="Основной текст (7)1"/>
    <w:basedOn w:val="a"/>
    <w:link w:val="7"/>
    <w:uiPriority w:val="99"/>
    <w:rsid w:val="00EB7733"/>
    <w:pPr>
      <w:widowControl w:val="0"/>
      <w:shd w:val="clear" w:color="auto" w:fill="FFFFFF"/>
      <w:spacing w:before="240" w:after="60" w:line="240" w:lineRule="atLeast"/>
      <w:jc w:val="both"/>
    </w:pPr>
    <w:rPr>
      <w:rFonts w:ascii="Times New Roman" w:hAnsi="Times New Roman" w:cs="Times New Roman"/>
      <w:sz w:val="16"/>
      <w:szCs w:val="16"/>
    </w:rPr>
  </w:style>
  <w:style w:type="paragraph" w:styleId="a5">
    <w:name w:val="List Paragraph"/>
    <w:basedOn w:val="a"/>
    <w:uiPriority w:val="34"/>
    <w:qFormat/>
    <w:rsid w:val="000167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rsid w:val="00CA0DC9"/>
    <w:rPr>
      <w:rFonts w:ascii="Times New Roman" w:hAnsi="Times New Roman" w:cs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CA0DC9"/>
    <w:pPr>
      <w:widowControl w:val="0"/>
      <w:shd w:val="clear" w:color="auto" w:fill="FFFFFF"/>
      <w:spacing w:after="0" w:line="274" w:lineRule="exact"/>
      <w:jc w:val="center"/>
    </w:pPr>
    <w:rPr>
      <w:rFonts w:ascii="Times New Roman" w:hAnsi="Times New Roman" w:cs="Times New Roman"/>
    </w:rPr>
  </w:style>
  <w:style w:type="character" w:customStyle="1" w:styleId="2Exact">
    <w:name w:val="Основной текст (2) Exact"/>
    <w:uiPriority w:val="99"/>
    <w:rsid w:val="00F278B6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character" w:customStyle="1" w:styleId="a3">
    <w:name w:val="Колонтитул_"/>
    <w:basedOn w:val="a0"/>
    <w:link w:val="1"/>
    <w:uiPriority w:val="99"/>
    <w:rsid w:val="00EB7733"/>
    <w:rPr>
      <w:rFonts w:ascii="Times New Roman" w:hAnsi="Times New Roman" w:cs="Times New Roman"/>
      <w:sz w:val="16"/>
      <w:szCs w:val="16"/>
      <w:shd w:val="clear" w:color="auto" w:fill="FFFFFF"/>
    </w:rPr>
  </w:style>
  <w:style w:type="character" w:customStyle="1" w:styleId="10">
    <w:name w:val="Колонтитул + 10"/>
    <w:aliases w:val="5 pt"/>
    <w:basedOn w:val="a3"/>
    <w:uiPriority w:val="99"/>
    <w:rsid w:val="00EB7733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5">
    <w:name w:val="Основной текст (5)_"/>
    <w:basedOn w:val="a0"/>
    <w:link w:val="51"/>
    <w:uiPriority w:val="99"/>
    <w:rsid w:val="00EB7733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a4">
    <w:name w:val="Колонтитул"/>
    <w:basedOn w:val="a3"/>
    <w:uiPriority w:val="99"/>
    <w:rsid w:val="00EB7733"/>
    <w:rPr>
      <w:rFonts w:ascii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Основной текст (7)_"/>
    <w:basedOn w:val="a0"/>
    <w:link w:val="71"/>
    <w:uiPriority w:val="99"/>
    <w:rsid w:val="00EB7733"/>
    <w:rPr>
      <w:rFonts w:ascii="Times New Roman" w:hAnsi="Times New Roman" w:cs="Times New Roman"/>
      <w:sz w:val="16"/>
      <w:szCs w:val="16"/>
      <w:shd w:val="clear" w:color="auto" w:fill="FFFFFF"/>
    </w:rPr>
  </w:style>
  <w:style w:type="character" w:customStyle="1" w:styleId="5Exact1">
    <w:name w:val="Основной текст (5) Exact1"/>
    <w:basedOn w:val="5"/>
    <w:uiPriority w:val="99"/>
    <w:rsid w:val="00EB7733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7Exact1">
    <w:name w:val="Основной текст (7) Exact1"/>
    <w:basedOn w:val="7"/>
    <w:uiPriority w:val="99"/>
    <w:rsid w:val="00EB7733"/>
    <w:rPr>
      <w:rFonts w:ascii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Колонтитул1"/>
    <w:basedOn w:val="a"/>
    <w:link w:val="a3"/>
    <w:uiPriority w:val="99"/>
    <w:rsid w:val="00EB7733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z w:val="16"/>
      <w:szCs w:val="16"/>
    </w:rPr>
  </w:style>
  <w:style w:type="paragraph" w:customStyle="1" w:styleId="51">
    <w:name w:val="Основной текст (5)1"/>
    <w:basedOn w:val="a"/>
    <w:link w:val="5"/>
    <w:uiPriority w:val="99"/>
    <w:rsid w:val="00EB7733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b/>
      <w:bCs/>
    </w:rPr>
  </w:style>
  <w:style w:type="paragraph" w:customStyle="1" w:styleId="71">
    <w:name w:val="Основной текст (7)1"/>
    <w:basedOn w:val="a"/>
    <w:link w:val="7"/>
    <w:uiPriority w:val="99"/>
    <w:rsid w:val="00EB7733"/>
    <w:pPr>
      <w:widowControl w:val="0"/>
      <w:shd w:val="clear" w:color="auto" w:fill="FFFFFF"/>
      <w:spacing w:before="240" w:after="60" w:line="240" w:lineRule="atLeast"/>
      <w:jc w:val="both"/>
    </w:pPr>
    <w:rPr>
      <w:rFonts w:ascii="Times New Roman" w:hAnsi="Times New Roman" w:cs="Times New Roman"/>
      <w:sz w:val="16"/>
      <w:szCs w:val="16"/>
    </w:rPr>
  </w:style>
  <w:style w:type="paragraph" w:styleId="a5">
    <w:name w:val="List Paragraph"/>
    <w:basedOn w:val="a"/>
    <w:uiPriority w:val="34"/>
    <w:qFormat/>
    <w:rsid w:val="000167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2017</Words>
  <Characters>11501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Беспаловы Беспаловы</dc:creator>
  <cp:lastModifiedBy>Беспаловы Беспаловы</cp:lastModifiedBy>
  <cp:revision>2</cp:revision>
  <dcterms:created xsi:type="dcterms:W3CDTF">2021-09-30T20:31:00Z</dcterms:created>
  <dcterms:modified xsi:type="dcterms:W3CDTF">2021-09-30T20:31:00Z</dcterms:modified>
</cp:coreProperties>
</file>